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social care in later life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get-social-care-in-later-life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Ask the responsible local care authority for an assessment and follow its care planning, financial assessment, provider and review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4c065e8d2e5a7c923efafa6db9c11255e59b0ad9d54daf446fe187d2d9c817a3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16abad11d5cfab2d5f5cedca3a3ea5bf4f4a3a08ef1d95b5718a0e26440babf9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explore/ai/families/get-social-care-in-later-life.html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https://chris-page-gov.github.io/okf-uk-living/explore/ai/families/get-social-care-in-later-life.html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older person care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at home in later life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residential care assessment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older person may need help with daily living, safety, connection or residential 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territorial and local assessment route without a needs, capacity or funding decision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dataset/get-social-care-in-later-life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later-life care and future decisions (arrange-later-life-care-and-future-decisions)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enclosing-process/arrange-later-life-care-and-future-decisions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get-social-care-in-later-life-primary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service-episode/get-social-care-in-later-life-ordinary-source-linked-route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older person may need help with daily living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Ask the responsible local care authority for an assessment and follow its care planning, financial assessment, provider and review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service-step/get-social-care-in-later-life-ordinary-source-linked-route-select-current-jurisdiction-route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get-social-care-in-later-life-primary, later-life-scotland-handoff, later-life-wales-handoff,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social care in later life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service-step/get-social-care-in-later-life-ordinary-source-linked-route-follow-current-official-instructions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Ask the responsible local care authority for an assessment and follow its care planning, financial assessment, provider and review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get-social-care-in-later-life-primary, later-life-scotland-handoff, later-life-wales-handoff,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service-episode/get-social-care-in-later-life-exception-or-route-failure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service-step/get-social-care-in-later-life-exception-or-route-failure-resolve-route-boundary-or-failure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get-social-care-in-later-life-primary, later-life-scotland-handoff, later-life-wales-handoff,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Getting a needs assessment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https://www.nhs.uk/social-care-and-support/help-from-social-services-and-charities/getting-a-needs-assessment/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get-social-care-in-later-life-primary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resource/get-social-care-in-later-life-get-social-care-in-later-life-primary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england_adult_social_care_assessment_guidance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local-authority needs assessment and care-planning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devolved routes, assess need, decide capacity, calculate charges or recommend a provider.</w:t>
      </w:r>
    </w:p>
    <w:p>
      <w:pPr>
        <w:pStyle w:val="Heading2"/>
      </w:pPr>
      <w:r>
        <w:t>Scotland: Benefits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https://www.mygov.scot/browse/benefits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resource/get-social-care-in-later-life-later-life-scotland-handoff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scotland_later_life_benefit_handoff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benefit, disability and older-person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entitlement, pension, care, legal planning or health needs.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resource/get-social-care-in-later-life-later-life-wales-handoff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wales_later_life_care_handoff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assess needs, identify a local service, decide funding or cover every pension and legal-planning route.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resource/get-social-care-in-later-life-later-life-northern-ireland-handoff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palliative or end-of-life care — access-palliative-or-end-of-life-care;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carer support in later life — get-carer-support-in-later-life;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housing adaptation in later life — get-housing-adaptation-in-later-life;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an advance care plan — make-advance-care-plan;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lasting power of attorney — make-lasting-power-of-attorney;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will — make-will;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social-care-in-later-life.html" TargetMode="External"/><Relationship Id="rId12" Type="http://schemas.openxmlformats.org/officeDocument/2006/relationships/hyperlink" Target="https://www.nhs.uk/social-care-and-support/help-from-social-services-and-charities/getting-a-needs-assessment/" TargetMode="External"/><Relationship Id="rId13" Type="http://schemas.openxmlformats.org/officeDocument/2006/relationships/hyperlink" Target="https://www.mygov.scot/browse/benefits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social care in later life — governed family record</dc:title>
  <dc:subject>SharePoint and Microsoft 365 Copilot retrieval experiment</dc:subject>
  <dc:creator>OKF Explorer</dc:creator>
  <cp:keywords>OKF, Open Knowledge Format, SharePoint, Microsoft 365 Copilot, get-social-care-in-later-life, older person care assessment, help at home in later life, residential care assessment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