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State Pension forecast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official forecast service, review the contribution record and follow its correction or voluntary-contribution handoffs where relevant.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1e757378c4046c283beea820ac7e8c5fc5ed7e8cb64f36b2964c6c8c14db652b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91dfd71f6da6cf6304b8e97d7ba80acf49c27c116363d588abbff9ffa8f66bd4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explore/ai/families/get-state-pension-forecast.html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https://chris-page-gov.github.io/okf-uk-living/explore/ai/families/get-state-pension-forecast.html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future State Pension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pension forecast online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expected State Pension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an estimate of their future UK State Pension and qualifying record.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that a forecast is not a guarantee and may require record correction or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dataset/get-state-pension-forecast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service-episode/get-state-pension-forecast-ordinary-source-linked-route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an estimate of their future UK State Pension and qualifying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official forecast service, review the contribution record and follow its correction or voluntary-contribution handoffs where relevant.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service-step/get-state-pension-forecast-ordinary-source-linked-route-select-current-jurisdiction-route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state pension forecast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service-step/get-state-pension-forecast-ordinary-source-linked-route-follow-current-official-instructions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official forecast service, review the contribution record and follow its correction or voluntary-contribution handoffs where relevant.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service-episode/get-state-pension-forecast-exception-or-route-failure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service-step/get-state-pension-forecast-exception-or-route-failure-resolve-route-boundary-or-failure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Check your State Pension forecast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https://www.gov.uk/check-state-pension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get-state-pension-forecast-primary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resource/get-state-pension-forecast-get-state-pension-forecast-primary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uk_state_pension_forecast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forecast route and National Insurance record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 future amount, give financial advice or resolve every record issue.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Attendance Allowance — claim-attendance-allowance;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Pension Credit — claim-pension-credit;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State Pension — claim-state-pension;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a workplace pension in retirement — manage-workplace-pension-in-retirement;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older-person concessionary travel — use-older-person-concessionary-travel;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tate-pension-forecast.html" TargetMode="External"/><Relationship Id="rId12" Type="http://schemas.openxmlformats.org/officeDocument/2006/relationships/hyperlink" Target="https://www.gov.uk/check-state-pen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State Pension forecast — governed family record</dc:title>
  <dc:subject>SharePoint and Microsoft 365 Copilot retrieval experiment</dc:subject>
  <dc:creator>OKF Explorer</dc:creator>
  <cp:keywords>OKF, Open Knowledge Format, SharePoint, Microsoft 365 Copilot, get-state-pension-forecast, check future State Pension, pension forecast online, expected State Pension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