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student finance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get-student-finance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correct national student-finance system and follow application, evidence and payment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505c2aefd414fda7a1dc7086f4a6ac641934e148e876efa45a3207421627a088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95b4e08dc6e0caedeb7b9b3986e20d3386dedc2c8379a4fd493933a02bd1260b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explore/ai/families/get-student-finance.html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https://chris-page-gov.github.io/okf-uk-living/explore/ai/families/get-student-finance.html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student loan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tuition fee and maintenance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student needs help with tuition fees or living costs for an eligible course.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correct nation and study-year route without calculating entitlement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dataset/get-student-finance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get-student-finance-primary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service-episode/get-student-finance-ordinary-source-linked-route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student needs help with tuition fees or living costs for an eligible course.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correct national student-finance system and follow application, evidence and payment handoffs.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service-step/get-student-finance-ordinary-source-linked-route-select-current-jurisdiction-route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get-student-finance-primary,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student finance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service-step/get-student-finance-ordinary-source-linked-route-follow-current-official-instructions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correct national student-finance system and follow application, evidence and payment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get-student-finance-primary,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service-episode/get-student-finance-exception-or-route-failure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service-step/get-student-finance-exception-or-route-failure-resolve-route-boundary-or-failure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get-student-finance-primary,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Student finance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https://www.gov.uk/student-finance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get-student-finance-primary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resource/get-student-finance-get-student-finance-primary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england_student_finance_guidance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students to the current England finance application, evidence and repayment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eligibility or amount and does not establish devolved finance rules.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resource/get-student-finance-post-school-study-scotland-handoff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resource/get-student-finance-post-school-study-wales-handoff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resource/get-student-finance-post-school-study-northern-ireland-handoff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adult skills training — access-adult-skills-training;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further education course — apply-for-further-education-course;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to university — apply-to-university;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student accommodation — arrange-student-accommodation;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student council tax disregard — claim-student-council-tax-disregard;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Disabled Students' Allowance — get-disabled-students-allowance;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health services as a student — register-with-health-services-as-student;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student-finance.html" TargetMode="External"/><Relationship Id="rId12" Type="http://schemas.openxmlformats.org/officeDocument/2006/relationships/hyperlink" Target="https://www.gov.uk/student-finance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student finance — governed family record</dc:title>
  <dc:subject>SharePoint and Microsoft 365 Copilot retrieval experiment</dc:subject>
  <dc:creator>OKF Explorer</dc:creator>
  <cp:keywords>OKF, Open Knowledge Format, SharePoint, Microsoft 365 Copilot, get-student-finance, student loan application, tuition fee and maintenance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