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travel vaccination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destination and personal clinical advice early, contact an appropriate health service and follow its assessment, timing and charge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13490ebb8455b884fc035d31b9a1fa26097d26556a4f39a1f92325aeefcf8203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74d0a15fada97a0dbb01d7af0064447a0d6291f4be3cc3fdc18ed2d248a4fdb8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explore/ai/families/get-travel-vaccination.html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https://chris-page-gov.github.io/okf-uk-living/explore/ai/families/get-travel-vaccination.html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vaccines before holiday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travel clinic vaccines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destination immunisations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traveller may need recommended or required vaccination before going abroad.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clinical assessment and official destination information without diagnosis or suitability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dataset/get-travel-vaccination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service-episode/get-travel-vaccination-ordinary-source-linked-route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traveller may need recommended or required vaccination before going abroad.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destination and personal clinical advice early, contact an appropriate health service and follow its assessment, timing and charge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service-step/get-travel-vaccination-ordinary-source-linked-route-select-current-jurisdiction-route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travel vaccination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service-step/get-travel-vaccination-ordinary-source-linked-route-follow-current-official-instructions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destination and personal clinical advice early, contact an appropriate health service and follow its assessment, timing and charge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service-episode/get-travel-vaccination-exception-or-route-failure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service-step/get-travel-vaccination-exception-or-route-failure-resolve-route-boundary-or-failure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Travel vaccinations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https://www.nhs.uk/vaccinations/travel-vaccinations/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get-travel-vaccination-primary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resource/get-travel-vaccination-get-travel-vaccination-primary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england_travel_vaccination_guidance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travel-vaccination planning, NHS availability and private-clinic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clinical suitability, establish devolved provision or guarantee appointment timing.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travel-vaccination.html" TargetMode="External"/><Relationship Id="rId12" Type="http://schemas.openxmlformats.org/officeDocument/2006/relationships/hyperlink" Target="https://www.nhs.uk/vaccinations/travel-vaccina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travel vaccination — governed family record</dc:title>
  <dc:subject>SharePoint and Microsoft 365 Copilot retrieval experiment</dc:subject>
  <dc:creator>OKF Explorer</dc:creator>
  <cp:keywords>OKF, Open Knowledge Format, SharePoint, Microsoft 365 Copilot, get-travel-vaccination, vaccines before holiday, travel clinic vaccines, destination immunisations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