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vaccination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get-vaccination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current nation, age, risk and programme route and contact the named NHS provider for clinical assessment and vaccination.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99b3866aaf71eb77d280b00f00a7a6af64aa8459acb2859db3b43bec6aa6ffff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52004036ed7bfebed0f093f9fc52a2868e88ef4b238038fa2af489f28898018d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explore/ai/families/get-vaccination.html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https://chris-page-gov.github.io/okf-uk-living/explore/ai/families/get-vaccination.html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book vaccine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immunisation schedule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vaccination eligibility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understand or access a routine, seasonal, occupational or travel vaccination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programme while leaving eligibility and clinical suitability to the health service.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dataset/get-vaccination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routine and preventive healthcare (use-routine-and-preventive-healthcare)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enclosing-process/use-routine-and-preventive-healthcare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get-vaccination-primary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service-episode/get-vaccination-ordinary-source-linked-route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understand or access a routine, seasonal, occupational or travel vaccination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current nation, age, risk and programme route and contact the named NHS provider for clinical assessment and vaccination.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service-step/get-vaccination-ordinary-source-linked-route-select-current-jurisdiction-route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get-vaccination-primary,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vaccination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service-step/get-vaccination-ordinary-source-linked-route-follow-current-official-instructions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current nation, age, risk and programme route and contact the named NHS provider for clinical assessment and vaccination.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get-vaccination-primary,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service-episode/get-vaccination-exception-or-route-failure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service-step/get-vaccination-exception-or-route-failure-resolve-route-boundary-or-failure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get-vaccination-primary,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NHS vaccinations and when to have them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https://www.nhs.uk/vaccinations/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get-vaccination-primary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resource/get-vaccination-get-vaccination-primary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england_vaccination_programme_guidance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current England NHS vaccination programmes and service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eligibility, consent, contraindications or devolved programme coverage.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resource/get-vaccination-health-scotland-handoff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resource/get-vaccination-health-wales-handoff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resource/get-vaccination-health-northern-ireland-handoff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dental care — access-dental-care;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eye care — access-eye-care;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prescription — get-prescription;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sexual and reproductive healthcare — get-sexual-and-reproductive-healthcare;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a GP — register-with-gp;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pharmacy services — use-pharmacy-services;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screening service — use-screening-service;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vaccination.html" TargetMode="External"/><Relationship Id="rId12" Type="http://schemas.openxmlformats.org/officeDocument/2006/relationships/hyperlink" Target="https://www.nhs.uk/vaccinations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vaccination — governed family record</dc:title>
  <dc:subject>SharePoint and Microsoft 365 Copilot retrieval experiment</dc:subject>
  <dc:creator>OKF Explorer</dc:creator>
  <cp:keywords>OKF, Open Knowledge Format, SharePoint, Microsoft 365 Copilot, get-vaccination, book vaccine, immunisation schedule, vaccination eligibility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