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workplace health and safety protection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get-workplace-health-and-safety-protection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Raise a workplace risk through employer and regulator routes while preserving urgent and protected-disclosure boundaries.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0b9fa203848e302f7fd0bd09e4e05a4d8f48ee0c6ca66d647e6224efce61f052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3f4653811f395e21a11f3ef3582dc4d28608a763e02d9cbeab59800110a3f1bc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explore/ai/families/get-workplace-health-and-safety-protection.html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https://chris-page-gov.github.io/okf-uk-living/explore/ai/families/get-workplace-health-and-safety-protection.html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unsafe workplace help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employer safety duties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worker or other person is concerned about workplace health or safety.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the enforcing authority and escalation route without the bundle assessing risk.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dataset/get-workplace-health-and-safety-protection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Employment (employment)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Protect safety, collective rights and redress (protect-safety-collective-rights-and-redress)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enclosing-process/protect-safety-collective-rights-and-redress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get-workplace-health-and-safety-protection-primary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get-workplace-health-and-safety-protection-primary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get-workplace-health-and-safety-protection-primary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service-episode/get-workplace-health-and-safety-protection-ordinary-source-linked-route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worker or other person is concerned about workplace health or safety.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Raise a workplace risk through employer and regulator routes while preserving urgent and protected-disclosure boundaries.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service-step/get-workplace-health-and-safety-protection-ordinary-source-linked-route-select-current-jurisdiction-route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get-workplace-health-and-safety-protection-primary, employment-northern-ireland-handoff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workplace health and safety protection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service-step/get-workplace-health-and-safety-protection-ordinary-source-linked-route-follow-current-official-instructions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Raise a workplace risk through employer and regulator routes while preserving urgent and protected-disclosure boundaries.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get-workplace-health-and-safety-protection-primary, employment-northern-ireland-handoff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service-episode/get-workplace-health-and-safety-protection-exception-or-route-failure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service-step/get-workplace-health-and-safety-protection-exception-or-route-failure-resolve-route-boundary-or-failure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get-workplace-health-and-safety-protection-primary, employment-northern-ireland-handoff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Your health and safety at work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https://www.hse.gov.uk/simple-health-safety/law/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Health and Safety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get-workplace-health-and-safety-protection-primary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resource/get-workplace-health-and-safety-protection-get-workplace-health-and-safety-protection-primary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great_britain_workplace_safety_guidance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Great Britain worker health-and-safety rights, responsibilities and concern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inspect a workplace, assess immediate danger or determine enforcement.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resource/get-workplace-health-and-safety-protection-employment-northern-ireland-handoff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northern_ireland_employment_discovery_handoff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rights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Great Britain employment guidance does not establish Northern Ireland law or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Bring an employment dispute — bring-employment-dispute;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Join or use a trade union — join-or-use-trade-union;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workplace injury — report-workplace-injury;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workplace-health-and-safety-protection.html" TargetMode="External"/><Relationship Id="rId12" Type="http://schemas.openxmlformats.org/officeDocument/2006/relationships/hyperlink" Target="https://www.hse.gov.uk/simple-health-safety/law/" TargetMode="External"/><Relationship Id="rId13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workplace health and safety protection — governed family record</dc:title>
  <dc:subject>SharePoint and Microsoft 365 Copilot retrieval experiment</dc:subject>
  <dc:creator>OKF Explorer</dc:creator>
  <cp:keywords>OKF, Open Knowledge Format, SharePoint, Microsoft 365 Copilot, get-workplace-health-and-safety-protection, unsafe workplace help, employer safety duties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