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Locate or prove a will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locate-or-prove-will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Search personal, solicitor, storage and probate sources, preserve competing documents and obtain legal advice where validity, interpretation or family rights are disputed.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869671f35517ac41f833d4f5b85cdbda8d1e94f63b423a5c78bc288a561f1818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93f051fb653a41e428b699cfe35eaaf199ee0fcd297888a4af7a37870e7724d3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explore/ai/families/locate-or-prove-will.html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https://chris-page-gov.github.io/okf-uk-living/explore/ai/families/locate-or-prove-will.html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deceased will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search probate will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prove latest valid will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Those dealing with an estate need to establish whether a will exists and which instrument governs.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Separate finding a public probate record from legally proving a will.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dataset/locate-or-prove-will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Death and bereavement (death-and-bereavement)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life-course-domain/death-and-bereavement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Identify and administer an estate (identify-and-administer-an-estate)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enclosing-process/identify-and-administer-an-estate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locate-or-prove-will-primary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locate-or-prove-will-primary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service-episode/locate-or-prove-will-ordinary-source-linked-route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Those dealing with an estate need to establish whether a will exists and which instrument governs.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Search personal, solicitor, storage and probate sources, preserve competing documents and obtain legal advice where validity, interpretation or family rights are disputed.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service-step/locate-or-prove-will-ordinary-source-linked-route-select-current-jurisdiction-route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locate-or-prove-will-primary, death-bereavement-scotland-handoff, death-bereavement-northern-ireland-handoff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locate or prove a will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service-step/locate-or-prove-will-ordinary-source-linked-route-follow-current-official-instructions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Search personal, solicitor, storage and probate sources, preserve competing documents and obtain legal advice where validity, interpretation or family rights are disputed.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locate-or-prove-will-primary, death-bereavement-scotland-handoff, death-bereavement-northern-ireland-handoff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service-episode/locate-or-prove-will-exception-or-route-failure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service-step/locate-or-prove-will-exception-or-route-failure-resolve-route-boundary-or-failure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locate-or-prove-will-primary, death-bereavement-scotland-handoff, death-bereavement-northern-ireland-handoff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Search probate records for documents and wills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https://www.gov.uk/search-will-probate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locate-or-prove-will-primary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resource/locate-or-prove-will-locate-or-prove-will-primary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england_wales_probate_record_search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England and Wales public search and document-order route for probate records and wills.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locate every unproved will, establish Scottish or Northern Ireland procedure or decide validity and interpretation.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resource/locate-or-prove-will-death-bereavement-scotland-handoff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scotland_death_bereavement_handoff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bereaved people to current Scottish registration, funeral, support and estate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cause, investigation, informant status, succession, tax or individual entitlement.</w:t>
      </w:r>
    </w:p>
    <w:p>
      <w:pPr>
        <w:pStyle w:val="Heading2"/>
      </w:pPr>
      <w:r>
        <w:t>Northern Ireland: What to do when someone dies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https://www.nidirect.gov.uk/information-and-services/births-deaths-baby-loss-marriages-and-civil-partnerships/death-and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resource/locate-or-prove-will-death-bereavement-northern-ireland-handoff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northern_ireland_after_death_handoff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bereaved people to current Northern Ireland registration, funeral, notification, benefit and estate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decide cause, investigation, informant status, succession, tax or entitlement.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Administer an estate — administer-an-estate;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Notify private organisations after death — notify-private-organisations-after-death;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Inheritance Tax — pay-inheritance-tax;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Settle estate debts — settle-estate-debts;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Update property records after death — update-property-records-after-death;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locate-or-prove-will.html" TargetMode="External"/><Relationship Id="rId12" Type="http://schemas.openxmlformats.org/officeDocument/2006/relationships/hyperlink" Target="https://www.gov.uk/search-will-probate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information-and-services/births-deaths-baby-loss-marriages-and-civil-partnerships/death-a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Locate or prove a will — governed family record</dc:title>
  <dc:subject>SharePoint and Microsoft 365 Copilot retrieval experiment</dc:subject>
  <dc:creator>OKF Explorer</dc:creator>
  <cp:keywords>OKF, Open Knowledge Format, SharePoint, Microsoft 365 Copilot, locate-or-prove-will, find deceased will, search probate will, prove latest valid will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