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Make a lasting power of attorney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make-lasting-power-of-attorney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Choose the applicable legal instrument and attorneys, complete and register it while the donor can make the decision and obtain advice for conflicts or complexity.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26f74a7b45b1d841479692789ead9c4ab480aec88b63886401bb50ef4b030e42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6840866bb0a844571ce5a5c8d9e8684766cddb8754012b5ef35296b84c0fdf92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explore/ai/families/make-lasting-power-of-attorney.html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https://chris-page-gov.github.io/okf-uk-living/explore/ai/families/make-lasting-power-of-attorney.html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appoint attorney for future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property and finance LPA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health and welfare LPA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trusted people to act if they later cannot make specified decisions.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correct territorial legal route without a capacity, suitability or drafting decision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dataset/make-lasting-power-of-attorney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later-life care and future decisions (arrange-later-life-care-and-future-decisions)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enclosing-process/arrange-later-life-care-and-future-decisions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make-lasting-power-of-attorney-primary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make-lasting-power-of-attorney-primary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service-episode/make-lasting-power-of-attorney-ordinary-source-linked-route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trusted people to act if they later cannot make specified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Choose the applicable legal instrument and attorneys, complete and register it while the donor can make the decision and obtain advice for conflicts or complexity.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service-step/make-lasting-power-of-attorney-ordinary-source-linked-route-select-current-jurisdiction-route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make-lasting-power-of-attorney-primary, later-life-scotland-handoff,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make a lasting power of attorney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service-step/make-lasting-power-of-attorney-ordinary-source-linked-route-follow-current-official-instructions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Choose the applicable legal instrument and attorneys, complete and register it while the donor can make the decision and obtain advice for conflicts or complexity.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make-lasting-power-of-attorney-primary, later-life-scotland-handoff,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service-episode/make-lasting-power-of-attorney-exception-or-route-failure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service-step/make-lasting-power-of-attorney-exception-or-route-failure-resolve-route-boundary-or-failure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make-lasting-power-of-attorney-primary, later-life-scotland-handoff,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Make, register or end a lasting power of attorney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https://www.gov.uk/power-of-attorney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Office of the Public Guardian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make-lasting-power-of-attorney-primary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resource/make-lasting-power-of-attorney-make-lasting-power-of-attorney-primary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england_wales_lasting_power_of_attorney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through current lasting-power registration and use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apply the Scottish or Northern Ireland instrument, assess capacity, choose attorneys or provide legal advice.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resource/make-lasting-power-of-attorney-later-life-scotland-handoff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resource/make-lasting-power-of-attorney-later-life-northern-ireland-handoff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palliative or end-of-life care — access-palliative-or-end-of-life-care;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carer support in later life — get-carer-support-in-later-life;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housing adaptation in later life — get-housing-adaptation-in-later-life;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social care in later life — get-social-care-in-later-life;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an advance care plan — make-advance-care-plan;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will — make-will;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ke-lasting-power-of-attorney.html" TargetMode="External"/><Relationship Id="rId12" Type="http://schemas.openxmlformats.org/officeDocument/2006/relationships/hyperlink" Target="https://www.gov.uk/power-of-attorney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 a lasting power of attorney — governed family record</dc:title>
  <dc:subject>SharePoint and Microsoft 365 Copilot retrieval experiment</dc:subject>
  <dc:creator>OKF Explorer</dc:creator>
  <cp:keywords>OKF, Open Knowledge Format, SharePoint, Microsoft 365 Copilot, make-lasting-power-of-attorney, appoint attorney for future, property and finance LPA, health and welfare LPA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