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Manage penalty points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official driving record and use the authority or court route for endorsements, errors, expiry and disqualification consequences.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ba1c9de05ce3bd3dcf598be695468ccce1d90796f42bb883f760a3df24f48b0e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a6b5a75dac7af97ddb5f860339011b76faf98d02d26a3efaefe57fff921eb4e7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explore/ai/families/manage-penalty-points.html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https://chris-page-gov.github.io/okf-uk-living/explore/ai/families/manage-penalty-points.html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driving licence endorsements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check points on licence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totting up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driver needs to understand or correct points shown on the applicable licence record.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Separate record facts from legal consequences and avoid calculating a disqualification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dataset/manage-penalty-points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Transport enforcement (transport-enforcement)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life-course-domain/transport-enforcement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road notices and penalties (respond-to-road-notices-and-penalties)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enclosing-process/respond-to-road-notices-and-penalties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service-episode/manage-penalty-points-ordinary-source-linked-route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driver needs to understand or correct points shown on the applicable licence record.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official driving record and use the authority or court route for endorsements, errors, expiry and disqualification consequences.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service-step/manage-penalty-points-ordinary-source-linked-route-select-current-jurisdiction-route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manage-penalty-points-primary, transport-enforcement-scotland-handoff, transport-enforcement-northern-ireland-handoff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manage penalty points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service-step/manage-penalty-points-ordinary-source-linked-route-follow-current-official-instructions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official driving record and use the authority or court route for endorsements, errors, expiry and disqualification consequences.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manage-penalty-points-primary, transport-enforcement-scotland-handoff, transport-enforcement-northern-ireland-handoff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service-episode/manage-penalty-points-exception-or-route-failure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service-step/manage-penalty-points-exception-or-route-failure-resolve-route-boundary-or-failure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manage-penalty-points-primary, transport-enforcement-scotland-handoff, transport-enforcement-northern-ireland-handoff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Penalty points and endorsements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https://www.gov.uk/penalty-points-endorsements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manage-penalty-points-primary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resource/manage-penalty-points-manage-penalty-points-primary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great_britain_penalty_points_guidance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endorsement codes, points, record periods and disqualification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Northern Ireland procedure or predict a court or insurance outcome.</w:t>
      </w:r>
    </w:p>
    <w:p>
      <w:pPr>
        <w:pStyle w:val="Heading2"/>
      </w:pPr>
      <w:r>
        <w:t>Scotland: Road safety, parking tickets, fines and bans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https://www.mygov.scot/browse/driving-transport/penalty-points-fines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resource/manage-penalty-points-transport-enforcement-scotland-handoff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road-safety, parking, fine and driving-ban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whether a notice, penalty, prosecution or appeal is valid.</w:t>
      </w:r>
    </w:p>
    <w:p>
      <w:pPr>
        <w:pStyle w:val="Heading2"/>
      </w:pPr>
      <w:r>
        <w:t>Northern Ireland: Motoring offences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https://www.nidirect.gov.uk/articles/fixed-penalties-motoring-offences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resource/manage-penalty-points-transport-enforcement-northern-ireland-handoff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northern_ireland_transport_enforcement_handoff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motoring-offence, penalty and court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enforcement routes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Accept a fixed penalty — accept-fixed-penalty;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Attend a driver awareness course — attend-driver-awareness-course;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private parking charge — challenge-private-parking-charge;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Identify the driver after a road offence — identify-driver-after-road-offence;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council parking penalty — respond-to-council-parking-penalty;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speeding notice — respond-to-speeding-notice;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nage-penalty-points.html" TargetMode="External"/><Relationship Id="rId12" Type="http://schemas.openxmlformats.org/officeDocument/2006/relationships/hyperlink" Target="https://www.gov.uk/penalty-points-endorsements" TargetMode="External"/><Relationship Id="rId13" Type="http://schemas.openxmlformats.org/officeDocument/2006/relationships/hyperlink" Target="https://www.mygov.scot/browse/driving-transport/penalty-points-fines" TargetMode="External"/><Relationship Id="rId14" Type="http://schemas.openxmlformats.org/officeDocument/2006/relationships/hyperlink" Target="https://www.nidirect.gov.uk/articles/fixed-penalties-motoring-offen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 penalty points — governed family record</dc:title>
  <dc:subject>SharePoint and Microsoft 365 Copilot retrieval experiment</dc:subject>
  <dc:creator>OKF Explorer</dc:creator>
  <cp:keywords>OKF, Open Knowledge Format, SharePoint, Microsoft 365 Copilot, manage-penalty-points, driving licence endorsements, check points on licence, totting up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