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Manage tax, National Insurance, benefits and pensions abroad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Notify the relevant bodies, identify residence and reciprocal-arrangement questions and use specialist advice for cross-border tax or entitlement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6f0173a6275421f4ff4e8cb52fcf6f04483412eca7f4bf01850cfda1f1f233c3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2eef56c5f4ac73cb2129e07a78eacad60a15f3761973a90671b5070c9ad000cd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explore/ai/families/manage-tax-ni-benefits-and-pensions-abroad.html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https://chris-page-gov.github.io/okf-uk-living/explore/ai/families/manage-tax-ni-benefits-and-pensions-abroad.html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move abroad tax pension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benefits while overseas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National Insurance abroad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moves, works or retires abroad while retaining UK tax, contribution, benefit or pension connections.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official routes without calculating residence, liability or entitlement.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dataset/manage-tax-ni-benefits-and-pensions-abroad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Live, work and get help overseas (live-work-and-get-help-overseas)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enclosing-process/live-work-and-get-help-overseas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service-episode/manage-tax-ni-benefits-and-pensions-abroad-ordinary-source-linked-route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moves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Notify the relevant bodies, identify residence and reciprocal-arrangement questions and use specialist advice for cross-border tax or entitlement decisions.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service-step/manage-tax-ni-benefits-and-pensions-abroad-ordinary-source-linked-route-select-current-jurisdiction-route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manage tax, national insurance, benefits and pensions abroad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service-step/manage-tax-ni-benefits-and-pensions-abroad-ordinary-source-linked-route-follow-current-official-instructions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Notify the relevant bodies, identify residence and reciprocal-arrangement questions and use specialist advice for cross-border tax or entitlement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service-episode/manage-tax-ni-benefits-and-pensions-abroad-exception-or-route-failure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service-step/manage-tax-ni-benefits-and-pensions-abroad-exception-or-route-failure-resolve-route-boundary-or-failure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Tax if you retire 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https://www.gov.uk/tax-right-retire-abroad-return-to-uk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manage-tax-ni-benefits-and-pensions-abroad-primary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resource/manage-tax-ni-benefits-and-pensions-abroad-manage-tax-ni-benefits-and-pensions-abroad-primary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uk_retirement_abroad_tax_handoff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current UK tax, pension and notification routes for retirement abroad and return.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move or benefit, determine residence, calculate liability or give tax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consular assistance — get-consular-assistance;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help after a serious incident abroad — get-help-after-serious-incident-abroad;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emergency travel document — obtain-emergency-travel-document;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Study or volunteer overseas — study-or-volunteer-overseas;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Work overseas — work-overseas;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nage-tax-ni-benefits-and-pensions-abroad.html" TargetMode="External"/><Relationship Id="rId12" Type="http://schemas.openxmlformats.org/officeDocument/2006/relationships/hyperlink" Target="https://www.gov.uk/tax-right-retire-abroad-return-to-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 tax, National Insurance, benefits and pensions abroad — governed family record</dc:title>
  <dc:subject>SharePoint and Microsoft 365 Copilot retrieval experiment</dc:subject>
  <dc:creator>OKF Explorer</dc:creator>
  <cp:keywords>OKF, Open Knowledge Format, SharePoint, Microsoft 365 Copilot, manage-tax-ni-benefits-and-pensions-abroad, move abroad tax pension, benefits while overseas, National Insurance abroad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