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Meet school attendance duties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meet-school-attendance-duty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Understand the attendance route, authorised-absence boundary and response when attendance is disrupted.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405c98a9662f07a1645acec72b55651a2d3863f4aaf1969855dac69d6d36397b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d6a984656e71b65c77bde9dfc737ad8269b927594b61d3f6d4ee5e0abda63bc0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explore/ai/families/meet-school-attendance-duty.html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https://chris-page-gov.github.io/okf-uk-living/explore/ai/families/meet-school-attendance-duty.html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school absence rules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child missing school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parent, carer or pupil needs to understand attendance responsibilities or report an absence.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school and authority route before a penalty, support or exception decision.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dataset/meet-school-attendance-duty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School years (school-years)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life-course-domain/school-years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attend school (enter-and-attend-school)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enclosing-process/enter-and-attend-school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meet-school-attendance-duty-primary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service-episode/meet-school-attendance-duty-ordinary-source-linked-route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parent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Understand the attendance route, authorised-absence boundary and response when attendance is disrupted.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service-step/meet-school-attendance-duty-ordinary-source-linked-route-select-current-jurisdiction-route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meet-school-attendance-duty-primary, school-years-scotland-handoff, school-years-wales-handoff, school-years-northern-ireland-handoff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meet school attendance duties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service-step/meet-school-attendance-duty-ordinary-source-linked-route-follow-current-official-instructions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Understand the attendance route, authorised-absence boundary and response when attendance is disrupted.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meet-school-attendance-duty-primary, school-years-scotland-handoff, school-years-wales-handoff, school-years-northern-ireland-handoff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service-episode/meet-school-attendance-duty-exception-or-route-failure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service-step/meet-school-attendance-duty-exception-or-route-failure-resolve-route-boundary-or-failure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meet-school-attendance-duty-primary, school-years-scotland-handoff, school-years-wales-handoff, school-years-northern-ireland-handoff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School attendance and absence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https://www.gov.uk/school-attendance-absence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meet-school-attendance-duty-primary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resource/meet-school-attendance-duty-meet-school-attendance-duty-primary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england_school_attendance_guidance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the England attendance and authorised-absence service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whether an absence is authorised or whether enforcement is lawful.</w:t>
      </w:r>
    </w:p>
    <w:p>
      <w:pPr>
        <w:pStyle w:val="Heading2"/>
      </w:pPr>
      <w:r>
        <w:t>Scotland: School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resource/meet-school-attendance-duty-school-years-scotland-handoff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school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resource/meet-school-attendance-duty-school-years-wales-handoff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education services, policy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resource/meet-school-attendance-duty-school-years-northern-ireland-handoff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Appeal a school admission decision — appeal-school-admission;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free school meals — apply-for-free-school-meals;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school place — apply-for-school-place;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school transport — arrange-school-transport;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Choose home education — choose-home-education;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eet-school-attendance-duty.html" TargetMode="External"/><Relationship Id="rId12" Type="http://schemas.openxmlformats.org/officeDocument/2006/relationships/hyperlink" Target="https://www.gov.uk/school-attendance-absence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 school attendance duties — governed family record</dc:title>
  <dc:subject>SharePoint and Microsoft 365 Copilot retrieval experiment</dc:subject>
  <dc:creator>OKF Explorer</dc:creator>
  <cp:keywords>OKF, Open Knowledge Format, SharePoint, Microsoft 365 Copilot, meet-school-attendance-duty, school absence rules, child missing school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