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Obtain birth certificates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obtain-birth-certificates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responsible registration authority and order an official copy of a birth certificate.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2c6381cbe2685d876b465ff0b1e0ecff8a5b75e93d5d38f9236eccd13e1cbf5f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be90e282636a4fb52d9c2a7c76fd0810fb4e6c97a10c2be8c83ce1a8dc6fa5a3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explore/ai/families/obtain-birth-certificates.html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https://chris-page-gov.github.io/okf-uk-living/explore/ai/families/obtain-birth-certificates.html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order a birth certificate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get a copy birth record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needs an official birth certificate after registration or for a later process.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the correct register, search details, fee and delivery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dataset/obtain-birth-certificates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Birth and the newborn period (birth-and-newborn)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life-course-domain/birth-and-newborn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a child's legal identity (establish-a-childs-legal-identity)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enclosing-process/establish-a-childs-legal-identity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obtain-birth-certificates-primary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obtain-birth-certificates-primary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service-episode/obtain-birth-certificates-ordinary-source-linked-route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needs an official birth certificate after registration or for a later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responsible registration authority and order an official copy of a birth certificate.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service-step/obtain-birth-certificates-ordinary-source-linked-route-select-current-jurisdiction-route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obtain-birth-certificates-primary, birth-newborn-scotland-handoff, birth-newborn-northern-ireland-handoff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obtain birth certificates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service-step/obtain-birth-certificates-ordinary-source-linked-route-follow-current-official-instructions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responsible registration authority and order an official copy of a birth certificate.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obtain-birth-certificates-primary, birth-newborn-scotland-handoff, birth-newborn-northern-ireland-handoff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service-episode/obtain-birth-certificates-exception-or-route-failure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service-step/obtain-birth-certificates-exception-or-route-failure-resolve-route-boundary-or-failure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obtain-birth-certificates-primary, birth-newborn-scotland-handoff, birth-newborn-northern-ireland-handoff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Order a birth, death, marriage or civil partnership certificate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https://www.gov.uk/order-copy-birth-death-marriage-certificate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General Register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obtain-birth-certificates-primary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resource/obtain-birth-certificates-obtain-birth-certificates-primary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england_wales_certificate_ordering_service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certificate-ordering services for England and Wales and signposts other registers.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guarantee a record match, delivery time, identity use or another nation's register.</w:t>
      </w:r>
    </w:p>
    <w:p>
      <w:pPr>
        <w:pStyle w:val="Heading2"/>
      </w:pPr>
      <w:r>
        <w:t>Scotland: Register a birth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https://www.mygov.scot/register-birth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resource/obtain-birth-certificates-birth-newborn-scotland-handoff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scotland_birth_registration_handoff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Scotland through the current birth-registration service and its local registrar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another newborn family's clinical, benefit, passport or nationality rules.</w:t>
      </w:r>
    </w:p>
    <w:p>
      <w:pPr>
        <w:pStyle w:val="Heading2"/>
      </w:pPr>
      <w:r>
        <w:t>Northern Ireland: Registering and naming your baby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https://www.nidirect.gov.uk/articles/registering-and-naming-your-baby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resource/obtain-birth-certificates-birth-newborn-northern-ireland-handoff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northern_ireland_birth_and_newborn_handoff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Northern Ireland birth registration and the registration-card handoff into GP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prove every newborn health, benefit, passport or nationality rule.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a child's nationality status — check-child-nationality-status;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Child Benefit — claim-child-benefit;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Correct a birth registration — correct-a-birth-registration;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Establish parental responsibility — establish-parental-responsibility;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child passport — obtain-child-passport;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birth — register-a-birth;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stillbirth — register-a-stillbirth;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obtain-birth-certificates.html" TargetMode="External"/><Relationship Id="rId12" Type="http://schemas.openxmlformats.org/officeDocument/2006/relationships/hyperlink" Target="https://www.gov.uk/order-copy-birth-death-marriage-certificate" TargetMode="External"/><Relationship Id="rId13" Type="http://schemas.openxmlformats.org/officeDocument/2006/relationships/hyperlink" Target="https://www.mygov.scot/register-birth" TargetMode="External"/><Relationship Id="rId14" Type="http://schemas.openxmlformats.org/officeDocument/2006/relationships/hyperlink" Target="https://www.nidirect.gov.uk/articles/registering-and-naming-your-bab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Obtain birth certificates — governed family record</dc:title>
  <dc:subject>SharePoint and Microsoft 365 Copilot retrieval experiment</dc:subject>
  <dc:creator>OKF Explorer</dc:creator>
  <cp:keywords>OKF, Open Knowledge Format, SharePoint, Microsoft 365 Copilot, obtain-birth-certificates, order a birth certificate, get a copy birth record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