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a child passport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current HM Passport Office route for a child's first, renewed or replacement passport.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1828fb1a4d84dda5571a6735316bfec84732cf43bd74f5e98376697f61dd2591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349c1a1847161c1ecd5835c402f71fc5e73b403adb45f42174cd9f2f44b07936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explore/ai/families/obtain-child-passport.html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https://chris-page-gov.github.io/okf-uk-living/explore/ai/families/obtain-child-passport.html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child passport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first passport for a baby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responsible adult needs a passport for a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application, evidence, consent, referee and exception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dataset/obtain-child-passport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 child's legal identity (establish-a-childs-legal-identity)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enclosing-process/establish-a-childs-legal-identity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service-episode/obtain-child-passport-ordinary-source-linked-route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responsible adult needs a passport for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current HM Passport Office route for a child's first, renewed or replacement passport.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service-step/obtain-child-passport-ordinary-source-linked-route-select-current-jurisdiction-route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a child passport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service-step/obtain-child-passport-ordinary-source-linked-route-follow-current-official-instructions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current HM Passport Office route for a child's first, renewed or replacement passport.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service-episode/obtain-child-passport-exception-or-route-failure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service-step/obtain-child-passport-exception-or-route-failure-resolve-route-boundary-or-failure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Get a passport for your child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https://www.gov.uk/get-a-child-passport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Passport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obtain-child-passport-primary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resource/obtain-child-passport-obtain-child-passport-primary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uk_child_passport_service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UK child-passport application and evidence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nationality, parental consent, evidence sufficiency, urgency or issue a passport.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a child's nationality status — check-child-nationality-status;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Child Benefit — claim-child-benefit;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Correct a birth registration — correct-a-birth-registration;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parental responsibility — establish-parental-responsibility;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birth certificates — obtain-birth-certificates;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birth — register-a-birth;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stillbirth — register-a-stillbirth;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child-passport.html" TargetMode="External"/><Relationship Id="rId12" Type="http://schemas.openxmlformats.org/officeDocument/2006/relationships/hyperlink" Target="https://www.gov.uk/get-a-child-passpo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a child passport — governed family record</dc:title>
  <dc:subject>SharePoint and Microsoft 365 Copilot retrieval experiment</dc:subject>
  <dc:creator>OKF Explorer</dc:creator>
  <cp:keywords>OKF, Open Knowledge Format, SharePoint, Microsoft 365 Copilot, obtain-child-passport, apply for child passport, first passport for a baby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