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concessionary travel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obtain-concessionary-travel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Apply to the responsible national or local scheme and retain eligibility, card, renewal and appeal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6c9b04816ad0623ef54f66a2b8837a51b2493411acbf8f0a43d5c36c3473f499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be4a4c81213b488bf9878b9fa9fe4ce8a057fa313a8c79ca12f2c0737b445d0e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explore/ai/families/obtain-concessionary-travel.html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https://chris-page-gov.github.io/okf-uk-living/explore/ai/families/obtain-concessionary-travel.html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older person bus pass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disabled bus pass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free or discounted travel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may qualify by age, disability or another governed category for discounted public transport.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scheme for the journey and residence location without assuming one UK entitlement.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dataset/obtain-concessionary-travel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accessible and community mobility (obtain-accessible-and-community-mobility)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enclosing-process/obtain-accessible-and-community-mobility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obtain-concessionary-travel-primary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service-episode/obtain-concessionary-travel-ordinary-source-linked-route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may qualify by 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Apply to the responsible national or local scheme and retain eligibility, card, renewal and appeal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service-step/obtain-concessionary-travel-ordinary-source-linked-route-select-current-jurisdiction-route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obtain-concessionary-travel-primary,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concessionary travel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service-step/obtain-concessionary-travel-ordinary-source-linked-route-follow-current-official-instructions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Apply to the responsible national or local scheme and retain eligibility, card, renewal and appeal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obtain-concessionary-travel-primary,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service-episode/obtain-concessionary-travel-exception-or-route-failure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service-step/obtain-concessionary-travel-exception-or-route-failure-resolve-route-boundary-or-failure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obtain-concessionary-travel-primary,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an older person's bus pass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https://www.gov.uk/apply-for-elderly-person-bus-pass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obtain-concessionary-travel-primary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resource/obtain-concessionary-travel-obtain-concessionary-travel-primary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england_older_person_bus_pass_locator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applicants to the local authority older-person bus-pass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age, residence, disability or companion entitlement and does not cover all schemes.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resource/obtain-concessionary-travel-public-private-transport-scotland-handoff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resource/obtain-concessionary-travel-public-private-transport-wales-handoff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resource/obtain-concessionary-travel-public-private-transport-northern-ireland-handoff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Blue Badge — get-blue-badge;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a taxi or private-hire service — license-taxi-or-private-hire;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Plan accessible public transport — plan-accessible-public-transport;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community transport — use-community-transport;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concessionary-travel.html" TargetMode="External"/><Relationship Id="rId12" Type="http://schemas.openxmlformats.org/officeDocument/2006/relationships/hyperlink" Target="https://www.gov.uk/apply-for-elderly-person-bus-pass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concessionary travel — governed family record</dc:title>
  <dc:subject>SharePoint and Microsoft 365 Copilot retrieval experiment</dc:subject>
  <dc:creator>OKF Explorer</dc:creator>
  <cp:keywords>OKF, Open Knowledge Format, SharePoint, Microsoft 365 Copilot, obtain-concessionary-travel, older person bus pass, disabled bus pass, free or discounted travel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