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Obtain an emergency travel document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obtain-emergency-travel-document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Confirm the need and journey, use the official application route and follow identity, evidence, fee, collection and destination acceptance steps.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ac2428aa13521bbf456abcc3310bcbe4a3b2921a97c032cf5339ba82c3444320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be7021ae5642a64879af1649e793369497ecde7cb07fa6b64d04a66b78a1cbb9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explore/ai/families/obtain-emergency-travel-document.html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https://chris-page-gov.github.io/okf-uk-living/explore/ai/families/obtain-emergency-travel-document.html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emergency passport abroad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lost passport overseas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urgent travel document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British national abroad cannot use their passport for urgent travel.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Reach the correct urgent document route without assuming eligibility or destination acceptance.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dataset/obtain-emergency-travel-document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Holidays, volunteering and living overseas (holidays-volunteering-and-living-overseas)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life-course-domain/holidays-volunteering-and-living-overseas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Live, work and get help overseas (live-work-and-get-help-overseas)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enclosing-process/live-work-and-get-help-overseas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obtain-emergency-travel-document-primary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obtain-emergency-travel-document-primary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obtain-emergency-travel-document-primary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obtain-emergency-travel-document-primary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service-episode/obtain-emergency-travel-document-ordinary-source-linked-route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British national abroad cannot use their passport for urgent travel.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Confirm the need and journey, use the official application route and follow identity, evidence, fee, collection and destination acceptance steps.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service-step/obtain-emergency-travel-document-ordinary-source-linked-route-select-current-jurisdiction-route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obtain-emergency-travel-document-primary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obtain an emergency travel document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service-step/obtain-emergency-travel-document-ordinary-source-linked-route-follow-current-official-instructions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Confirm the need and journey, use the official application route and follow identity, evidence, fee, collection and destination acceptance steps.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obtain-emergency-travel-document-primary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service-episode/obtain-emergency-travel-document-exception-or-route-failure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service-step/obtain-emergency-travel-document-exception-or-route-failure-resolve-route-boundary-or-failure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obtain-emergency-travel-document-primary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Apply for an emergency travel document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https://www.gov.uk/emergency-travel-document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Foreign, Commonwealth and Development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obtain-emergency-travel-document-primary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resource/obtain-emergency-travel-document-obtain-emergency-travel-document-primary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uk_emergency_travel_document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the current online eligibility, evidence, fee and collection route for eligible British nationals abroad.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guarantee issue, timing, transit acceptance or entry at a destination.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consular assistance — get-consular-assistance;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help after a serious incident abroad — get-help-after-serious-incident-abroad;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Manage tax, National Insurance, benefits and pensions abroad — manage-tax-ni-benefits-and-pensions-abroad;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Study or volunteer overseas — study-or-volunteer-overseas;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Work overseas — work-overseas;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obtain-emergency-travel-document.html" TargetMode="External"/><Relationship Id="rId12" Type="http://schemas.openxmlformats.org/officeDocument/2006/relationships/hyperlink" Target="https://www.gov.uk/emergency-travel-docu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Obtain an emergency travel document — governed family record</dc:title>
  <dc:subject>SharePoint and Microsoft 365 Copilot retrieval experiment</dc:subject>
  <dc:creator>OKF Explorer</dc:creator>
  <cp:keywords>OKF, Open Knowledge Format, SharePoint, Microsoft 365 Copilot, obtain-emergency-travel-document, emergency passport abroad, lost passport overseas, urgent travel document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