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Obtain police-station legal advice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obtain-police-station-legal-advice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Ask for independent legal advice through the custody or voluntary-interview route before answering questions where that right applies.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8793bd7b6628635c7f8f856f324a00ba5144e11c51b03c21381b22511fba0011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8cfe12333c643d77c40c7fee159f1fa148284f29d1ae3e2e1cfeaa146f3a0e66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explore/ai/families/obtain-police-station-legal-advice.html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https://chris-page-gov.github.io/okf-uk-living/explore/ai/families/obtain-police-station-legal-advice.html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free solicitor at police station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legal advice in custody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duty solicitor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is arrested, detained or asked to attend a police interview as a suspect.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duty or chosen solicitor without the bundle advising on silence, interview or plea.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dataset/obtain-police-station-legal-advice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Police and legal services (police-and-legal-services)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life-course-domain/police-and-legal-services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legal help and use adjudication (obtain-legal-help-and-use-adjudication)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enclosing-process/obtain-legal-help-and-use-adjudication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obtain-police-station-legal-advice-primary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obtain-police-station-legal-advice-primary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service-episode/obtain-police-station-legal-advice-ordinary-source-linked-route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is arrested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Ask for independent legal advice through the custody or voluntary-interview route before answering questions where that right applies.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service-step/obtain-police-station-legal-advice-ordinary-source-linked-route-select-current-jurisdiction-route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obtain-police-station-legal-advice-primary, police-legal-scotland-handoff, police-legal-northern-ireland-handoff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obtain police-station legal advice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service-step/obtain-police-station-legal-advice-ordinary-source-linked-route-follow-current-official-instructions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Ask for independent legal advice through the custody or voluntary-interview route before answering questions where that right applies.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obtain-police-station-legal-advice-primary, police-legal-scotland-handoff, police-legal-northern-ireland-handoff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service-episode/obtain-police-station-legal-advice-exception-or-route-failure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service-step/obtain-police-station-legal-advice-exception-or-route-failure-resolve-route-boundary-or-failure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obtain-police-station-legal-advice-primary, police-legal-scotland-handoff, police-legal-northern-ireland-handoff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Legal advice at the police station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https://www.gov.uk/arrested-your-rights/legal-advice-at-the-police-station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Home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obtain-police-station-legal-advice-primary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resource/obtain-police-station-legal-advice-obtain-police-station-legal-advice-primary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england_wales_police_station_legal_advice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and Wales access to free independent legal advice at a police station.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provide legal advice, select a representative or establish Scotland or Northern Ireland procedure.</w:t>
      </w:r>
    </w:p>
    <w:p>
      <w:pPr>
        <w:pStyle w:val="Heading2"/>
      </w:pPr>
      <w:r>
        <w:t>Scotland: Crime, justice and the law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https://www.mygov.scot/browse/crime-justice-law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resource/obtain-police-station-legal-advice-police-legal-scotland-handoff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police, victim support, legal aid, courts and tribunal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provide emergency response, legal advice or an individual court or appeal route.</w:t>
      </w:r>
    </w:p>
    <w:p>
      <w:pPr>
        <w:pStyle w:val="Heading2"/>
      </w:pPr>
      <w:r>
        <w:t>Northern Ireland: Crime, justice and the law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https://www.nidirect.gov.uk/information-and-services/crime-justice-and-law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resource/obtain-police-station-legal-advice-police-legal-northern-ireland-handoff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northern_ireland_police_legal_handoff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policing, victims, legal help, courts and tribunal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England, Wales and Scotland justice procedure does not establish Northern Ireland routes.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Appeal a court or tribunal decision — appeal-court-or-tribunal-decision;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legal aid — get-legal-aid;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civil or family court — use-civil-or-family-court;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tribunal — use-tribunal;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obtain-police-station-legal-advice.html" TargetMode="External"/><Relationship Id="rId12" Type="http://schemas.openxmlformats.org/officeDocument/2006/relationships/hyperlink" Target="https://www.gov.uk/arrested-your-rights/legal-advice-at-the-police-station" TargetMode="External"/><Relationship Id="rId13" Type="http://schemas.openxmlformats.org/officeDocument/2006/relationships/hyperlink" Target="https://www.mygov.scot/browse/crime-justice-law" TargetMode="External"/><Relationship Id="rId14" Type="http://schemas.openxmlformats.org/officeDocument/2006/relationships/hyperlink" Target="https://www.nidirect.gov.uk/information-and-services/crime-justice-and-la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Obtain police-station legal advice — governed family record</dc:title>
  <dc:subject>SharePoint and Microsoft 365 Copilot retrieval experiment</dc:subject>
  <dc:creator>OKF Explorer</dc:creator>
  <cp:keywords>OKF, Open Knowledge Format, SharePoint, Microsoft 365 Copilot, obtain-police-station-legal-advice, free solicitor at police station, legal advice in custody, duty solicitor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