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proof of age or identity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obtain-proof-of-age-or-identity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an authoritative identity route for the intended purpose and obtain the required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06fa44e5c0a7977c15d2457d616f110b7ea7f6fb6586bb6445abaebb23be1241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7470671514b1befcea723e1ed6636fbb337e5a6312621cdcb6d0dc5c239fd393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explore/ai/families/obtain-proof-of-age-or-identity.html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https://chris-page-gov.github.io/okf-uk-living/explore/ai/families/obtain-proof-of-age-or-identity.html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photo ID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prove age as a young person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young person needs accepted proof of identity, age or nationality.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Check what the relying service accepts before applying for an identity document.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dataset/obtain-proof-of-age-or-identity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adult work, civic and identity records (establish-adult-work-civic-and-identity-records)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enclosing-process/establish-adult-work-civic-and-identity-records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obtain-proof-of-age-or-identity-primary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service-episode/obtain-proof-of-age-or-identity-ordinary-source-linked-route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young person needs accepted proof of identity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an authoritative identity route for the intended purpose and obtain the required evidence.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service-step/obtain-proof-of-age-or-identity-ordinary-source-linked-route-select-current-jurisdiction-route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obtain-proof-of-age-or-identity-primary, transition-adulthood-scotland-handoff, transition-adulthood-wales-handoff, transition-adulthood-northern-ireland-handoff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proof of age or identity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service-step/obtain-proof-of-age-or-identity-ordinary-source-linked-route-follow-current-official-instructions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an authoritative identity route for the intended purpose and obtain the required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obtain-proof-of-age-or-identity-primary, transition-adulthood-scotland-handoff, transition-adulthood-wales-handoff, transition-adulthood-northern-ireland-handoff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service-episode/obtain-proof-of-age-or-identity-exception-or-route-failure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service-step/obtain-proof-of-age-or-identity-exception-or-route-failure-resolve-route-boundary-or-failure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obtain-proof-of-age-or-identity-primary, transition-adulthood-scotland-handoff, transition-adulthood-wales-handoff, transition-adulthood-northern-ireland-handoff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online for a first adult passport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https://www.gov.uk/apply-first-adult-passport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Passport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obtain-proof-of-age-or-identity-primary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resource/obtain-proof-of-age-or-identity-obtain-proof-of-age-or-identity-primary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uk_first_adult_passport_service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an authoritative UK passport identity route for eligible first-time adult applicants.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A passport is not the only proof-of-age route and the bundle does not decide eligibility or document acceptance.</w:t>
      </w:r>
    </w:p>
    <w:p>
      <w:pPr>
        <w:pStyle w:val="Heading2"/>
      </w:pPr>
      <w:r>
        <w:t>Scotland: Education and training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resource/obtain-proof-of-age-or-identity-transition-adulthood-scotland-handoff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education, training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resource/obtain-proof-of-age-or-identity-transition-adulthood-wales-handoff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learning, skills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Northern Ireland: Young people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resource/obtain-proof-of-age-or-identity-transition-adulthood-northern-ireland-handoff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young people to current Northern Ireland services and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careers advice — get-careers-advice;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a National Insurance number — receive-national-insurance-number;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to vote for the first time — register-to-vote-for-first-time;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 apprenticeship — start-apprenticeship;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first job — start-first-job;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Verify qualifications — verify-qualifications;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proof-of-age-or-identity.html" TargetMode="External"/><Relationship Id="rId12" Type="http://schemas.openxmlformats.org/officeDocument/2006/relationships/hyperlink" Target="https://www.gov.uk/apply-first-adult-passport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proof of age or identity — governed family record</dc:title>
  <dc:subject>SharePoint and Microsoft 365 Copilot retrieval experiment</dc:subject>
  <dc:creator>OKF Explorer</dc:creator>
  <cp:keywords>OKF, Open Knowledge Format, SharePoint, Microsoft 365 Copilot, obtain-proof-of-age-or-identity, get photo ID, prove age as a young person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