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Pay Council Tax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pay-council-tax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Identify the billing authority, understand the bill and use payment, discount, support or challenge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b9ccafeae491100756d9b2e8dc156138c618ef7dc2ef6814fd5e517acb4ee632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ee998ef5bc791a82613dc15f2fe60813219b452b88f7cc1c902f62e25ec1dd9f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explore/ai/families/pay-council-tax.html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https://chris-page-gov.github.io/okf-uk-living/explore/ai/families/pay-council-tax.html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council tax bill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local property tax payment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household has or expects a Council Tax or domestic-rates liability.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correct local authority and keep valuation, liability, support and collection decisions distinct.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dataset/pay-council-tax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Money, tax and benefits (money-tax-and-benefits)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life-course-domain/money-tax-and-benefits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Manage personal tax and contributions (manage-personal-tax-and-contributions)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enclosing-process/manage-personal-tax-and-contributions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pay-council-tax-primary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pay-council-tax-primary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pay-council-tax-primary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pay-council-tax-primary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service-episode/pay-council-tax-ordinary-source-linked-route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household has or expects a Council Tax or domestic-rates liability.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Identify the billing authority, understand the bill and use payment, discount, support or challenge routes.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service-step/pay-council-tax-ordinary-source-linked-route-select-current-jurisdiction-route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pay-council-tax-primary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pay council tax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service-step/pay-council-tax-ordinary-source-linked-route-follow-current-official-instructions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Identify the billing authority, understand the bill and use payment, discount, support or challenge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pay-council-tax-primary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service-episode/pay-council-tax-exception-or-route-failure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service-step/pay-council-tax-exception-or-route-failure-resolve-route-boundary-or-failure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pay-council-tax-primary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Council Tax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https://www.gov.uk/council-tax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Ministry of Housing Communities and Local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pay-council-tax-primary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resource/pay-council-tax-pay-council-tax-primary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england_wales_council_tax_guidance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England and Wales users to billing, discounts, appeals and local payment.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Scotland and Northern Ireland have distinct local-tax routes; no bill is calculated here.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a tax refund — claim-tax-refund;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File Self Assessment — file-self-assessment;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National Insurance record — get-national-insurance-record;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Manage student loan repayment — manage-student-loan-repayment;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for Income Tax — register-for-income-tax;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for VAT — register-for-vat;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pay-council-tax.html" TargetMode="External"/><Relationship Id="rId12" Type="http://schemas.openxmlformats.org/officeDocument/2006/relationships/hyperlink" Target="https://www.gov.uk/council-ta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Pay Council Tax — governed family record</dc:title>
  <dc:subject>SharePoint and Microsoft 365 Copilot retrieval experiment</dc:subject>
  <dc:creator>OKF Explorer</dc:creator>
  <cp:keywords>OKF, Open Knowledge Format, SharePoint, Microsoft 365 Copilot, pay-council-tax, council tax bill, local property tax payment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