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Pay Inheritance Tax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pay-inheritance-tax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Value the relevant estate and transfers, determine the reporting and payment route with HMRC and obtain advice before relying on exemptions, reliefs or deadlines.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57fc795155c5e79ea203cd914d4ed56f23a454eca0a418149a7df99c8b46c035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52bf38b3cb87df52c5e599f4518157540d799b8dc8192c7f72eb96e1e46fa5f2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explore/ai/families/pay-inheritance-tax.html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https://chris-page-gov.github.io/okf-uk-living/explore/ai/families/pay-inheritance-tax.html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IHT after death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estate tax return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inheritance tax payment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Those administering an estate need to understand whether Inheritance Tax reporting or payment applies.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Reach HMRC and professional advice without a tax calculation or deadline decision from the bundle.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dataset/pay-inheritance-tax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Death and bereavement (death-and-bereavement)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life-course-domain/death-and-bereavement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Identify and administer an estate (identify-and-administer-an-estate)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enclosing-process/identify-and-administer-an-estate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pay-inheritance-tax-primary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pay-inheritance-tax-primary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pay-inheritance-tax-primary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pay-inheritance-tax-primary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service-episode/pay-inheritance-tax-ordinary-source-linked-route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Those administering an estate need to understand whether Inheritance Tax reporting or payment applies.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Value the relevant estate and transfers, determine the reporting and payment route with HMRC and obtain advice before relying on exemptions, reliefs or deadlines.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service-step/pay-inheritance-tax-ordinary-source-linked-route-select-current-jurisdiction-route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pay-inheritance-tax-primary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pay inheritance tax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service-step/pay-inheritance-tax-ordinary-source-linked-route-follow-current-official-instructions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Value the relevant estate and transfers, determine the reporting and payment route with HMRC and obtain advice before relying on exemptions, reliefs or deadlines.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pay-inheritance-tax-primary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service-episode/pay-inheritance-tax-exception-or-route-failure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service-step/pay-inheritance-tax-exception-or-route-failure-resolve-route-boundary-or-failure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pay-inheritance-tax-primary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Inheritance Tax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https://www.gov.uk/inheritance-tax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Revenue and Customs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pay-inheritance-tax-primary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resource/pay-inheritance-tax-pay-inheritance-tax-primary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uk_inheritance_tax_guidance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estate representatives to current UK Inheritance Tax thresholds, reporting, payment and relief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value an estate, calculate tax, establish succession authority or provide tax advice.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Administer an estate — administer-an-estate;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Locate or prove a will — locate-or-prove-will;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Notify private organisations after death — notify-private-organisations-after-death;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Settle estate debts — settle-estate-debts;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Update property records after death — update-property-records-after-death;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pay-inheritance-tax.html" TargetMode="External"/><Relationship Id="rId12" Type="http://schemas.openxmlformats.org/officeDocument/2006/relationships/hyperlink" Target="https://www.gov.uk/inheritance-ta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Pay Inheritance Tax — governed family record</dc:title>
  <dc:subject>SharePoint and Microsoft 365 Copilot retrieval experiment</dc:subject>
  <dc:creator>OKF Explorer</dc:creator>
  <cp:keywords>OKF, Open Knowledge Format, SharePoint, Microsoft 365 Copilot, pay-inheritance-tax, IHT after death, estate tax return, inheritance tax payment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