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Prove the right to rent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identity or share-code route for an England right-to-rent check and respond through the official correction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2ee1bb85e877718cd75f75c53fd6d897394a87e808ca2240eba76024d60c0619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1dc7d0114adf96eb71e7158e094523e5d86506c68608d0a61b475801d38635e2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explore/ai/families/prove-right-to-rent.html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https://chris-page-gov.github.io/okf-uk-living/explore/ai/families/prove-right-to-rent.html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right to rent share code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landlord immigration check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prove renting status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prospective adult occupier must provide evidence for a statutory right-to-rent check in England.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official evidence route and distinguish it from immigration advice or landlord selection.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dataset/prove-right-to-rent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service-episode/prove-right-to-rent-ordinary-source-linked-route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prospective adult occupier must provide evidence for a statutory right-to-rent check in England.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identity or share-code route for an England right-to-rent check and respond through the official correction boundary.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service-step/prove-right-to-rent-ordinary-source-linked-route-select-current-jurisdiction-route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prove the right to rent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service-step/prove-right-to-rent-ordinary-source-linked-route-follow-current-official-instructions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identity or share-code route for an England right-to-rent check and respond through the official correction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service-episode/prove-right-to-rent-exception-or-route-failure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service-step/prove-right-to-rent-exception-or-route-failure-resolve-route-boundary-or-failure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Prove your right to rent in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https://www.gov.uk/prove-right-to-rent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prove-right-to-rent-primary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resource/prove-right-to-rent-prove-right-to-rent-primary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england_right_to_rent_service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online status and share-code route and document alternatives.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The statutory scheme is England-specific and this bundle does not determine immigration status.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resource/prove-right-to-rent-housing-community-scotland-handoff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resource/prove-right-to-rent-housing-community-wales-handoff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resource/prove-right-to-rent-housing-community-northern-ireland-handoff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rove-right-to-rent.html" TargetMode="External"/><Relationship Id="rId12" Type="http://schemas.openxmlformats.org/officeDocument/2006/relationships/hyperlink" Target="https://www.gov.uk/prove-right-to-rent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Prove the right to rent — governed family record</dc:title>
  <dc:subject>SharePoint and Microsoft 365 Copilot retrieval experiment</dc:subject>
  <dc:creator>OKF Explorer</dc:creator>
  <cp:keywords>OKF, Open Knowledge Format, SharePoint, Microsoft 365 Copilot, prove-right-to-rent, right to rent share code, landlord immigration check, prove renting status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