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Prove the right to work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prove-right-to-work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Use the applicable immigration-status or document route so an employer can complete its statutory check.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789f82c5643fa188b26717331c888376206882fcc6a7d808bc35be3b8b78e70f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9acd4041a356b26e0179214c3c2bbbd061cb1c01f9831076e17f2e47c8331559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explore/ai/families/prove-right-to-work.html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https://chris-page-gov.github.io/okf-uk-living/explore/ai/families/prove-right-to-work.html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right to work share code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employer immigration check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worker or employer needs evidence that employment is permitted.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Use the current Home Office evidence route without the bundle deciding status.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dataset/prove-right-to-work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Finding work and unemployment (finding-work-and-unemployment)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life-course-domain/finding-work-and-unemployment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Enter fair and supported work (enter-fair-and-supported-work)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enclosing-process/enter-fair-and-supported-work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prove-right-to-work-primary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service-episode/prove-right-to-work-ordinary-source-linked-route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worker or employer needs evidence that employment is permitted.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Use the applicable immigration-status or document route so an employer can complete its statutory check.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service-step/prove-right-to-work-ordinary-source-linked-route-select-current-jurisdiction-route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prove-right-to-work-primary, finding-work-scotland-handoff, finding-work-wales-handoff, finding-work-northern-ireland-handoff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prove the right to work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service-step/prove-right-to-work-ordinary-source-linked-route-follow-current-official-instructions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applicable immigration-status or document route so an employer can complete its statutory check.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prove-right-to-work-primary, finding-work-scotland-handoff, finding-work-wales-handoff, finding-work-northern-ireland-handoff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service-episode/prove-right-to-work-exception-or-route-failure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service-step/prove-right-to-work-exception-or-route-failure-resolve-route-boundary-or-failure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prove-right-to-work-primary, finding-work-scotland-handoff, finding-work-wales-handoff, finding-work-northern-ireland-handoff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Prove your right to work to an employer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https://www.gov.uk/prove-right-to-work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Home Office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prove-right-to-work-primary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resource/prove-right-to-work-prove-right-to-work-primary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uk_right_to_work_evidence_service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Provides the current online evidence and share-code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determine immigration status or whether an employer's check is sufficient.</w:t>
      </w:r>
    </w:p>
    <w:p>
      <w:pPr>
        <w:pStyle w:val="Heading2"/>
      </w:pPr>
      <w:r>
        <w:t>Scotland: Finding a job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https://www.mygov.scot/browse/working-jobs/finding-a-job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resource/prove-right-to-work-finding-work-scotland-handoff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scotland_job_support_discovery_handoff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job-search and employment-support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eligibility, an employment relationship or a benefit decision.</w:t>
      </w:r>
    </w:p>
    <w:p>
      <w:pPr>
        <w:pStyle w:val="Heading2"/>
      </w:pPr>
      <w:r>
        <w:t>Wales: Employment support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https://www.gov.wales/employment-support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resource/prove-right-to-work-finding-work-wales-handoff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wales_job_support_discovery_handoff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employability and skills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eligibility, an employment relationship or a benefit decision.</w:t>
      </w:r>
    </w:p>
    <w:p>
      <w:pPr>
        <w:pStyle w:val="Heading2"/>
      </w:pPr>
      <w:r>
        <w:t>Northern Ireland: Employment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https://www.nidirect.gov.uk/information-and-services/employment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resource/prove-right-to-work-finding-work-northern-ireland-handoff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northern_ireland_job_support_discovery_handoff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employment services and rights.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establish eligibility, an employment relationship or a benefit decision.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Access to Work — get-access-to-work;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disclosure or DBS check — get-disclosure-or-dbs-check;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Jobcentre support — get-jobcentre-support;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Resolve recruitment discrimination — resolve-recruitment-discrimination;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Start a work-based apprenticeship — start-work-based-apprenticeship;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public job search — use-public-job-search;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Volunteer in the UK — volunteer-in-the-uk;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prove-right-to-work.html" TargetMode="External"/><Relationship Id="rId12" Type="http://schemas.openxmlformats.org/officeDocument/2006/relationships/hyperlink" Target="https://www.gov.uk/prove-right-to-work" TargetMode="External"/><Relationship Id="rId13" Type="http://schemas.openxmlformats.org/officeDocument/2006/relationships/hyperlink" Target="https://www.mygov.scot/browse/working-jobs/finding-a-job" TargetMode="External"/><Relationship Id="rId14" Type="http://schemas.openxmlformats.org/officeDocument/2006/relationships/hyperlink" Target="https://www.gov.wales/employment-support" TargetMode="External"/><Relationship Id="rId15" Type="http://schemas.openxmlformats.org/officeDocument/2006/relationships/hyperlink" Target="https://www.nidirect.gov.uk/information-and-services/employme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Prove the right to work — governed family record</dc:title>
  <dc:subject>SharePoint and Microsoft 365 Copilot retrieval experiment</dc:subject>
  <dc:creator>OKF Explorer</dc:creator>
  <cp:keywords>OKF, Open Knowledge Format, SharePoint, Microsoft 365 Copilot, prove-right-to-work, right to work share code, employer immigration check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