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Receive hospital referral and treatment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receive-hospital-referral-and-treatment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Follow the responsible referrer's and hospital's pathway for referral, choice, appointment, consent, treatment and follow-up.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d77ff45fff35b76010fa1c846125d50cde5c85a52903ea41d82ec59171ac9fe2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4fac04141b7b949088b336e404cf090f8002541f86e8f6114510f7e920a78539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explore/ai/families/receive-hospital-referral-and-treatment.html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https://chris-page-gov.github.io/okf-uk-living/explore/ai/families/receive-hospital-referral-and-treatment.html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specialist hospital referral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choose hospital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waiting for NHS treatment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clinician or service is considering or has made a referral for specialist hospital care.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Understand referral and provider handoffs without clinical advice, waiting-time promises or treatment decisions.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dataset/receive-hospital-referral-and-treatment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Health throughout life (health-throughout-life)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life-course-domain/health-throughout-life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Use specialist, urgent and health-redress routes (use-specialist-urgent-and-health-redress-routes)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enclosing-process/use-specialist-urgent-and-health-redress-routes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receive-hospital-referral-and-treatment-primary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service-episode/receive-hospital-referral-and-treatment-ordinary-source-linked-route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clinician or service is considering or has made a referral for specialist hospital care.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Follow the responsible referrer's and hospital's pathway for referral, choice, appointment, consent, treatment and follow-up.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service-step/receive-hospital-referral-and-treatment-ordinary-source-linked-route-select-current-jurisdiction-route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receive-hospital-referral-and-treatment-primary, health-scotland-handoff, health-wales-handoff, health-northern-ireland-handoff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receive hospital referral and treatment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service-step/receive-hospital-referral-and-treatment-ordinary-source-linked-route-follow-current-official-instructions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Follow the responsible referrer's and hospital's pathway for referral, choice, appointment, consent, treatment and follow-up.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receive-hospital-referral-and-treatment-primary, health-scotland-handoff, health-wales-handoff, health-northern-ireland-handoff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service-episode/receive-hospital-referral-and-treatment-exception-or-route-failure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service-step/receive-hospital-referral-and-treatment-exception-or-route-failure-resolve-route-boundary-or-failure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receive-hospital-referral-and-treatment-primary, health-scotland-handoff, health-wales-handoff, health-northern-ireland-handoff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Referrals for specialist 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https://www.nhs.uk/nhs-services/hospitals/referrals-for-specialist-care/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receive-hospital-referral-and-treatment-primary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resource/receive-hospital-referral-and-treatment-receive-hospital-referral-and-treatment-primary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england_hospital_referral_guidance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referral, provider-choice and appointment handoffs for specialist care.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make a referral, recommend treatment, calculate waiting time or establish devolved routes.</w:t>
      </w:r>
    </w:p>
    <w:p>
      <w:pPr>
        <w:pStyle w:val="Heading2"/>
      </w:pPr>
      <w:r>
        <w:t>Scotland: NHS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https://www.nhsinform.scot/care-support-and-rights/nhs-services/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24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resource/receive-hospital-referral-and-treatment-health-scotland-handoff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Scotland primary, community, urgent and specialist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correct service for an individual situation.</w:t>
      </w:r>
    </w:p>
    <w:p>
      <w:pPr>
        <w:pStyle w:val="Heading2"/>
      </w:pPr>
      <w:r>
        <w:t>Wales: NHS 111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https://111.wales.nhs.uk/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Ambulance Services NHS University Trust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resource/receive-hospital-referral-and-treatment-health-wales-handoff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Wales service, symptom and urgent-care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replace emergency services or establish that NHS England routes apply in Wales.</w:t>
      </w:r>
    </w:p>
    <w:p>
      <w:pPr>
        <w:pStyle w:val="Heading2"/>
      </w:pPr>
      <w:r>
        <w:t>Northern Ireland: Health and Social Care Northern Ireland online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https://online.hscni.net/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of Health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resource/receive-hospital-referral-and-treatment-health-northern-ireland-handoff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health and social-care organisations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responsible trust for an individual situation.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mental healthcare — access-mental-healthcare;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Complain about NHS care — complain-about-nhs-care;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urgent and emergency health services — use-urgent-and-emergency-health-services;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ceive-hospital-referral-and-treatment.html" TargetMode="External"/><Relationship Id="rId12" Type="http://schemas.openxmlformats.org/officeDocument/2006/relationships/hyperlink" Target="https://www.nhs.uk/nhs-services/hospitals/referrals-for-specialist-care/" TargetMode="External"/><Relationship Id="rId13" Type="http://schemas.openxmlformats.org/officeDocument/2006/relationships/hyperlink" Target="https://www.nhsinform.scot/care-support-and-rights/nhs-services/" TargetMode="External"/><Relationship Id="rId14" Type="http://schemas.openxmlformats.org/officeDocument/2006/relationships/hyperlink" Target="https://111.wales.nhs.uk/" TargetMode="External"/><Relationship Id="rId15" Type="http://schemas.openxmlformats.org/officeDocument/2006/relationships/hyperlink" Target="https://online.hscni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Receive hospital referral and treatment — governed family record</dc:title>
  <dc:subject>SharePoint and Microsoft 365 Copilot retrieval experiment</dc:subject>
  <dc:creator>OKF Explorer</dc:creator>
  <cp:keywords>OKF, Open Knowledge Format, SharePoint, Microsoft 365 Copilot, receive-hospital-referral-and-treatment, specialist hospital referral, choose hospital, waiting for NHS treatment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