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Receive a National Insurance number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receive-national-insurance-number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automatic or application route for a National Insurance number and correct a missing-number problem.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da582ba73ff8105f53c6d6af97bdb407f2a2fb9fda3b503b62ce0530d34305e5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114329fc4264abbe1ace65ac8813bc7ddf9aa26509e518f83ce6c618bc070e87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explore/ai/families/receive-national-insurance-number.html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https://chris-page-gov.github.io/okf-uk-living/explore/ai/families/receive-national-insurance-number.html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my NI number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national insurance number for a young person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needs a National Insurance number for work, tax or benefits.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whether a number should arrive automatically and how to apply or recover it.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dataset/receive-national-insurance-number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receive-national-insurance-number-primary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service-episode/receive-national-insurance-number-ordinary-source-linked-route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needs a National Insurance number for 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automatic or application route for a National Insurance number and correct a missing-number problem.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service-step/receive-national-insurance-number-ordinary-source-linked-route-select-current-jurisdiction-route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receive-national-insurance-number-primary,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receive a national insurance number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service-step/receive-national-insurance-number-ordinary-source-linked-route-follow-current-official-instructions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automatic or application route for a National Insurance number and correct a missing-number problem.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receive-national-insurance-number-primary,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service-episode/receive-national-insurance-number-exception-or-route-failure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service-step/receive-national-insurance-number-exception-or-route-failure-resolve-route-boundary-or-failure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receive-national-insurance-number-primary,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a National Insurance number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https://www.gov.uk/apply-national-insurance-number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receive-national-insurance-number-primary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resource/receive-national-insurance-number-receive-national-insurance-number-primary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national_insurance_number_service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application and existing-number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create, disclose or validate an individual's number.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resource/receive-national-insurance-number-transition-adulthood-scotland-handoff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resource/receive-national-insurance-number-transition-adulthood-wales-handoff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resource/receive-national-insurance-number-transition-adulthood-northern-ireland-handoff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careers advice — get-careers-advice;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proof of age or identity — obtain-proof-of-age-or-identity;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to vote for the first time — register-to-vote-for-first-time;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 apprenticeship — start-apprenticeship;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first job — start-first-job;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Verify qualifications — verify-qualifications;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ceive-national-insurance-number.html" TargetMode="External"/><Relationship Id="rId12" Type="http://schemas.openxmlformats.org/officeDocument/2006/relationships/hyperlink" Target="https://www.gov.uk/apply-national-insurance-number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 a National Insurance number — governed family record</dc:title>
  <dc:subject>SharePoint and Microsoft 365 Copilot retrieval experiment</dc:subject>
  <dc:creator>OKF Explorer</dc:creator>
  <cp:keywords>OKF, Open Knowledge Format, SharePoint, Microsoft 365 Copilot, receive-national-insurance-number, get my NI number, national insurance number for a young person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