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birth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correct registrar route, register the birth and retain the official registration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65543aa24d3b96ab99249c34df5350d7d0df633a685c45fda527a9a225942b6d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a8cbc16762495b584703d0012e9ba1aed83a5134324199bd46fdddd5d8210a4d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explore/ai/families/register-a-birth.html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https://chris-page-gov.github.io/okf-uk-living/explore/ai/families/register-a-birth.html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birth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a new baby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live birth must be registered with the authority responsible for the place and jurisdiction.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registrar, required information, current time boundary and correction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dataset/register-a-birth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service-episode/register-a-birth-ordinary-source-linked-route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live birth must be registered with the authority responsible for the place and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correct registrar route, register the birth and retain the official registration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service-step/register-a-birth-ordinary-source-linked-route-select-current-jurisdiction-route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register-a-birth-primary, birth-newborn-scotland-handoff,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birth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service-step/register-a-birth-ordinary-source-linked-route-follow-current-official-instructions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correct registrar route, register the birth and retain the official registration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register-a-birth-primary, birth-newborn-scotland-handoff,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service-episode/register-a-birth-exception-or-route-failure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service-step/register-a-birth-exception-or-route-failure-resolve-route-boundary-or-failure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register-a-birth-primary, birth-newborn-scotland-handoff,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Register a 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register-a-birth-primary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resource/register-a-birth-register-a-birth-primary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england_wales_birth_registration_locator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 birth in England or Wales to the responsible register office and current registration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Scotland and Northern Ireland have separate registrar routes; no informant or registration decision is made here.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resource/register-a-birth-birth-newborn-scotland-handoff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resource/register-a-birth-birth-newborn-northern-ireland-handoff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a-birth.html" TargetMode="External"/><Relationship Id="rId12" Type="http://schemas.openxmlformats.org/officeDocument/2006/relationships/hyperlink" Target="https://www.gov.uk/register-birth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birth — governed family record</dc:title>
  <dc:subject>SharePoint and Microsoft 365 Copilot retrieval experiment</dc:subject>
  <dc:creator>OKF Explorer</dc:creator>
  <cp:keywords>OKF, Open Knowledge Format, SharePoint, Microsoft 365 Copilot, register-a-birth, birth registration, register a new baby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