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as a childminder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register-as-childminder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responsible regulator and complete the applicable registration and inspection route before offering childcare.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5278e30305924e97919aca741a2514fc9f2d3d4c8cd729d12a0b787867973739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071085ef8402a906df44a7d2a108206177a34b7f57fba84d1031d178b895cb31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explore/ai/families/register-as-childminder.html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https://chris-page-gov.github.io/okf-uk-living/explore/ai/families/register-as-childminder.html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become a childminder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childminder registration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to provide childminding or home-based childcare.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current regulator, suitability checks, registration route and review or complaint handoff.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dataset/register-as-childminder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Early years (early-years)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life-course-domain/early-years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Arrange childcare and early education (arrange-childcare-and-early-education)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enclosing-process/arrange-childcare-and-early-education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register-as-childminder-primary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service-episode/register-as-childminder-ordinary-source-linked-route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to provide childminding or home-based childcare.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responsible regulator and complete the applicable registration and inspection route before offering childcare.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service-step/register-as-childminder-ordinary-source-linked-route-select-current-jurisdiction-route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register-as-childminder-primary, early-years-scotland-handoff, early-years-wales-handoff, early-years-northern-ireland-handoff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as a childminder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service-step/register-as-childminder-ordinary-source-linked-route-follow-current-official-instructions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responsible regulator and complete the applicable registration and inspection route before offering childcare.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register-as-childminder-primary, early-years-scotland-handoff, early-years-wales-handoff, early-years-northern-ireland-handoff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service-episode/register-as-childminder-exception-or-route-failure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service-step/register-as-childminder-exception-or-route-failure-resolve-route-boundary-or-failure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register-as-childminder-primary, early-years-scotland-handoff, early-years-wales-handoff, early-years-northern-ireland-handoff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Become a childminder or nanny in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https://www.gov.uk/become-childminder-nanny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register-as-childminder-primary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resource/register-as-childminder-register-as-childminder-primary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england_childminder_registration_guidance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prospective childminders and nannies in England through current registration and regulator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suitability, registration, employment status or another nation's regulatory process.</w:t>
      </w:r>
    </w:p>
    <w:p>
      <w:pPr>
        <w:pStyle w:val="Heading2"/>
      </w:pPr>
      <w:r>
        <w:t>Scotland: Help with childcare costs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https://www.mygov.scot/childcare-costs-help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resource/register-as-childminder-early-years-scotland-handoff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scotland_childcare_support_handoff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in Scotland to current funded childcare and childcare-cost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 separate development, health, safeguarding, library or registration rule.</w:t>
      </w:r>
    </w:p>
    <w:p>
      <w:pPr>
        <w:pStyle w:val="Heading2"/>
      </w:pPr>
      <w:r>
        <w:t>Wales: Childcare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resource/register-as-childminder-early-years-wales-handoff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wales_childcare_and_early_years_handoff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and providers in Wales to current childcare and early-years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resource/register-as-childminder-early-years-northern-ireland-handoff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northern_ireland_early_years_discovery_handoff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education, childcare and early-years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Find registered childcare — find-registered-childcare;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childcare cost support — get-childcare-cost-support;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funded early education — get-funded-early-education;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children's centres — use-childrens-centres;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public library child services — use-public-library-child-services;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Tax-Free Childcare — use-tax-free-childcare;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as-childminder.html" TargetMode="External"/><Relationship Id="rId12" Type="http://schemas.openxmlformats.org/officeDocument/2006/relationships/hyperlink" Target="https://www.gov.uk/become-childminder-nanny" TargetMode="External"/><Relationship Id="rId13" Type="http://schemas.openxmlformats.org/officeDocument/2006/relationships/hyperlink" Target="https://www.mygov.scot/childcare-costs-help" TargetMode="External"/><Relationship Id="rId14" Type="http://schemas.openxmlformats.org/officeDocument/2006/relationships/hyperlink" Target="https://www.gov.wales/childcare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as a childminder — governed family record</dc:title>
  <dc:subject>SharePoint and Microsoft 365 Copilot retrieval experiment</dc:subject>
  <dc:creator>OKF Explorer</dc:creator>
  <cp:keywords>OKF, Open Knowledge Format, SharePoint, Microsoft 365 Copilot, register-as-childminder, become a childminder, childminder registration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