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business taxes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taxes and schemes that apply to the chosen structure and activity and complete each current HMRC registration and reporting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073aa3d080f2240c46f2264ec5ae2d717203c139b8c859f67acca4db7b8e6181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898105e5cdc83a77a1a4c38cc1449fcbf3a87d9e07b5e2e15e80a3c8620e57d6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explore/ai/families/register-business-taxes.html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https://chris-page-gov.github.io/okf-uk-living/explore/ai/families/register-business-taxes.html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company tax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business Self Assessment VAT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HMRC new business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new or changed organisation needs to establish its tax registrations and records.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Connect structure, employment, turnover and activity to authoritative routes without tax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dataset/register-business-taxes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 and register an organisation (form-and-register-an-organisation)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enclosing-process/form-and-register-an-organisation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service-episode/register-business-taxes-ordinary-source-linked-route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new or changed organisation needs to establish its tax registrations and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taxes and schemes that apply to the chosen structure and activity and complete each current HMRC registration and reporting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service-step/register-business-taxes-ordinary-source-linked-route-select-current-jurisdiction-route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business taxes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service-step/register-business-taxes-ordinary-source-linked-route-follow-current-official-instructions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taxes and schemes that apply to the chosen structure and activity and complete each current HMRC registration and reporting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service-episode/register-business-taxes-exception-or-route-failure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service-step/register-business-taxes-exception-or-route-failure-resolve-route-boundary-or-failure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Set up a business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https://www.gov.uk/set-up-business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register-business-taxes-primary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resource/register-business-taxes-register-business-taxes-primary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uk_business_tax_setup_handoff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businesses among structure, Self Assessment, Corporation Tax, VAT and employment setup.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liability, recommend structure, complete returns or provide tax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a social enterprise — establish-social-enterprise;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business partnership — form-business-partnership;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Incorporate a company — incorporate-company;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sole trader — register-as-sole-trader;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charity — register-charity;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business-taxes.html" TargetMode="External"/><Relationship Id="rId12" Type="http://schemas.openxmlformats.org/officeDocument/2006/relationships/hyperlink" Target="https://www.gov.uk/set-up-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business taxes — governed family record</dc:title>
  <dc:subject>SharePoint and Microsoft 365 Copilot retrieval experiment</dc:subject>
  <dc:creator>OKF Explorer</dc:creator>
  <cp:keywords>OKF, Open Knowledge Format, SharePoint, Microsoft 365 Copilot, register-business-taxes, register company tax, business Self Assessment VAT, tell HMRC new business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