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for Council Tax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Notify the responsible local billing authority about occupation and retain the account, valuation and liability decision for review if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b21224a94cc17b2fb538f8e76f7297f07a81f093c1b3ea743224ec672b6a638a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0ef6e61f3d2c03bf84f1450730730d1a909cbb830741530e7007e30f29409370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explore/ai/families/register-for-council-tax.html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https://chris-page-gov.github.io/okf-uk-living/explore/ai/families/register-for-council-tax.html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council I moved in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tax account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paying council tax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has moved, changed occupancy or otherwise needs a Council Tax account.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local authority and preserve valuation, discount and appeal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dataset/register-for-council-tax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service-episode/register-for-council-tax-ordinary-source-linked-route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has moved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Notify the responsible local billing authority about occupation and retain the account, valuation and liability decision for review if needed.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service-step/register-for-council-tax-ordinary-source-linked-route-select-current-jurisdiction-route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for council tax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service-step/register-for-council-tax-ordinary-source-linked-route-follow-current-official-instructions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Notify the responsible local billing authority about occupation and retain the account, valuation and liability decision for review if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service-episode/register-for-council-tax-exception-or-route-failure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service-step/register-for-council-tax-exception-or-route-failure-resolve-route-boundary-or-failure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Council 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https://www.gov.uk/council-tax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register-for-council-tax-primary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resource/register-for-council-tax-register-for-council-tax-primary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england_wales_council_tax_guidance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Council Tax liability, bills, bands and local-authority handoffs in England and Wales.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create an account, value a dwelling or decide liability, discounts or appeals.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resource/register-for-council-tax-housing-community-scotland-handoff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resource/register-for-council-tax-housing-community-wales-handoff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resource/register-for-council-tax-housing-community-northern-ireland-handoff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for-council-tax.html" TargetMode="External"/><Relationship Id="rId12" Type="http://schemas.openxmlformats.org/officeDocument/2006/relationships/hyperlink" Target="https://www.gov.uk/council-tax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for Council Tax — governed family record</dc:title>
  <dc:subject>SharePoint and Microsoft 365 Copilot retrieval experiment</dc:subject>
  <dc:creator>OKF Explorer</dc:creator>
  <cp:keywords>OKF, Open Knowledge Format, SharePoint, Microsoft 365 Copilot, register-for-council-tax, tell council I moved in, council tax account, start paying council tax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