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for Income Tax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correct PAYE, Self Assessment or other HMRC route when income is not already handled correctly.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b9e47a3740abf41ed4f149d5af66beb9a5837e59679dee88b46dc4ba6bc0bfcc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17a95838d9632aa29d0de7bb8e54b95c498a939f92d4c203122ca9a1e833dd3a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explore/ai/families/register-for-income-tax.html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https://chris-page-gov.github.io/okf-uk-living/explore/ai/families/register-for-income-tax.html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HMRC about untaxed income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paying income tax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income or a change that may require Income Tax registration or notification.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tax route and retain HMRC confirmation without calculating liability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dataset/register-for-income-tax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service-episode/register-for-income-tax-ordinary-source-linked-route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income or a change that may require Income Tax registration or notification.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correct PAYE, Self Assessment or other HMRC route when income is not already handled correctly.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service-step/register-for-income-tax-ordinary-source-linked-route-select-current-jurisdiction-route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for income tax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service-step/register-for-income-tax-ordinary-source-linked-route-follow-current-official-instructions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correct PAYE, Self Assessment or other HMRC route when income is not already handled correctly.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service-episode/register-for-income-tax-exception-or-route-failure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service-step/register-for-income-tax-exception-or-route-failure-resolve-route-boundary-or-failure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Income 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https://www.gov.uk/income-tax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register-for-income-tax-primary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resource/register-for-income-tax-register-for-income-tax-primary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uk_income_tax_discovery_guidance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Income Tax, PAYE and Self Assessment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liability or decide which notification is required.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for-income-tax.html" TargetMode="External"/><Relationship Id="rId12" Type="http://schemas.openxmlformats.org/officeDocument/2006/relationships/hyperlink" Target="https://www.gov.uk/income-ta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for Income Tax — governed family record</dc:title>
  <dc:subject>SharePoint and Microsoft 365 Copilot retrieval experiment</dc:subject>
  <dc:creator>OKF Explorer</dc:creator>
  <cp:keywords>OKF, Open Knowledge Format, SharePoint, Microsoft 365 Copilot, register-for-income-tax, tell HMRC about untaxed income, start paying income tax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