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for VAT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current registration boundary and submit business evidence through HMRC's VAT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8226e7c933d3383e71f2d6e71a025edae16fb0fb8855918ce8e4090fc83b94f8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3bbd209910d31e5aa2fbe95c4440d6ec899e2b402c6d0b338409c8866fdff36c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explore/ai/families/register-for-vat.html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https://chris-page-gov.github.io/okf-uk-living/explore/ai/families/register-for-vat.html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VAT registration threshold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a VAT number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business or person needs to determine whether or when to register for VAT.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mandatory, voluntary and exception routes without calculating taxable turnover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dataset/register-for-vat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service-episode/register-for-vat-ordinary-source-linked-route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business or person needs to determine whether or when to register for VAT.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current registration boundary and submit business evidence through HMRC's VAT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service-step/register-for-vat-ordinary-source-linked-route-select-current-jurisdiction-route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for vat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service-step/register-for-vat-ordinary-source-linked-route-follow-current-official-instructions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current registration boundary and submit business evidence through HMRC's VAT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service-episode/register-for-vat-exception-or-route-failure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service-step/register-for-vat-exception-or-route-failure-resolve-route-boundary-or-failure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Register for VAT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https://www.gov.uk/vat-registration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register-for-vat-primary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resource/register-for-vat-register-for-vat-primary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uk_vat_registration_service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current VAT registration thresholds and application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taxable turnover or decide registration, exemption or liability.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tax refund — claim-tax-refund;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File Self Assessment — file-self-assessment;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National Insurance record — get-national-insurance-record;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student loan repayment — manage-student-loan-repayment;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Council Tax — pay-council-tax;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Income Tax — register-for-income-tax;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for-vat.html" TargetMode="External"/><Relationship Id="rId12" Type="http://schemas.openxmlformats.org/officeDocument/2006/relationships/hyperlink" Target="https://www.gov.uk/vat-registr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for VAT — governed family record</dc:title>
  <dc:subject>SharePoint and Microsoft 365 Copilot retrieval experiment</dc:subject>
  <dc:creator>OKF Explorer</dc:creator>
  <cp:keywords>OKF, Open Knowledge Format, SharePoint, Microsoft 365 Copilot, register-for-vat, VAT registration threshold, get a VAT number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