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newborn with health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Connect a newborn to the current primary-care and child-health record routes after birth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d5a145784184be1d7669cc025921e139cbcec2424227d2572aca735c3e55e284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125cf6f2d91ec3c8b0eb275e03c6095e19693717cec2777d16553fab8a02c77d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explore/ai/families/register-newborn-with-health-services.html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https://chris-page-gov.github.io/okf-uk-living/explore/ai/families/register-newborn-with-health-services.html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baby with GP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newborn NHS registration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newborn needs to be registered with the relevant primary-care and child-health services.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GP or equivalent provider route and understand what registration evidence is requested.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dataset/register-newborn-with-health-services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Start newborn healthcare (start-newborn-healthcare)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enclosing-process/start-newborn-healthcare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service-episode/register-newborn-with-health-services-ordinary-source-linked-route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newborn needs to be registered with the relevant primary-care and child-health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Connect a newborn to the current primary-care and child-health record routes after birth registration.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service-step/register-newborn-with-health-services-ordinary-source-linked-route-select-current-jurisdiction-route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register-newborn-with-health-services-primary, birth-newborn-scotland-handoff, birth-newborn-wales-handoff,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newborn with health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service-step/register-newborn-with-health-services-ordinary-source-linked-route-follow-current-official-instructions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Connect a newborn to the current primary-care and child-health record routes after birth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register-newborn-with-health-services-primary, birth-newborn-scotland-handoff, birth-newborn-wales-handoff,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service-episode/register-newborn-with-health-services-exception-or-route-failure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service-step/register-newborn-with-health-services-exception-or-route-failure-resolve-route-boundary-or-failure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register-newborn-with-health-services-primary, birth-newborn-scotland-handoff, birth-newborn-wales-handoff,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How to register with a GP surgery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https://www.nhs.uk/nhs-services/gps/how-to-register-with-a-gp-surgery/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register-newborn-with-health-services-primary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resource/register-newborn-with-health-services-register-newborn-with-health-services-primary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england_gp_registration_guidance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NHS route for registering with a GP surgery, including a newborn handoff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select a practice, decide registration, establish another nation's process or replace urgent care.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resource/register-newborn-with-health-services-birth-newborn-scotland-handoff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resource/register-newborn-with-health-services-birth-newborn-wales-handoff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wales_birth_and_newborn_discovery_handoff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birth, newborn, parenting and family-service material.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resource/register-newborn-with-health-services-birth-newborn-northern-ireland-handoff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neonatal care — access-neonatal-care;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newborn screening — arrange-newborn-screening;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childhood vaccinations — start-childhood-vaccinations;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newborn-with-health-services.html" TargetMode="External"/><Relationship Id="rId12" Type="http://schemas.openxmlformats.org/officeDocument/2006/relationships/hyperlink" Target="https://www.nhs.uk/nhs-services/gps/how-to-register-with-a-gp-surgery/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newborn with health services — governed family record</dc:title>
  <dc:subject>SharePoint and Microsoft 365 Copilot retrieval experiment</dc:subject>
  <dc:creator>OKF Explorer</dc:creator>
  <cp:keywords>OKF, Open Knowledge Format, SharePoint, Microsoft 365 Copilot, register-newborn-with-health-services, register baby with GP, newborn NHS registration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