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to vote for the first time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register-to-vote-for-first-time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Submit an electoral-registration application and respond to any local registration evidence request.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b3da5c0f86bcc073538d869d8fa472b8b9c69f8fc72ec3ca1367477581ebed5e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914b30f70d9ab85a057b6da02a426fe145ea70d107acfd793537a0e9b9dfb8f5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explore/ai/families/register-to-vote-for-first-time.html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https://chris-page-gov.github.io/okf-uk-living/explore/ai/families/register-to-vote-for-first-time.html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first electoral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join the electoral register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newly eligible person wants to join the electoral register.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correct registration route and understand that the local officer decides the application.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dataset/register-to-vote-for-first-time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adult work, civic and identity records (establish-adult-work-civic-and-identity-records)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enclosing-process/establish-adult-work-civic-and-identity-records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register-to-vote-for-first-time-primary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service-episode/register-to-vote-for-first-time-ordinary-source-linked-route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newly eligible person wants to join the electoral register.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Submit an electoral-registration application and respond to any local registration evidence request.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service-step/register-to-vote-for-first-time-ordinary-source-linked-route-select-current-jurisdiction-route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register-to-vote-for-first-time-primary,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to vote for the first time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service-step/register-to-vote-for-first-time-ordinary-source-linked-route-follow-current-official-instructions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Submit an electoral-registration application and respond to any local registration evidence request.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register-to-vote-for-first-time-primary,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service-episode/register-to-vote-for-first-time-exception-or-route-failure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service-step/register-to-vote-for-first-time-exception-or-route-failure-resolve-route-boundary-or-failure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register-to-vote-for-first-time-primary,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Register to vote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https://www.gov.uk/register-to-vote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register-to-vote-for-first-time-primary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resource/register-to-vote-for-first-time-register-to-vote-for-first-time-primary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electoral_registration_service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online electoral-registration route and local-officer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eligibility or confirm registration.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resource/register-to-vote-for-first-time-transition-adulthood-scotland-handoff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resource/register-to-vote-for-first-time-transition-adulthood-wales-handoff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resource/register-to-vote-for-first-time-transition-adulthood-northern-ireland-handoff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careers advice — get-careers-advice;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proof of age or identity — obtain-proof-of-age-or-identity;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a National Insurance number — receive-national-insurance-number;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 apprenticeship — start-apprenticeship;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first job — start-first-job;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Verify qualifications — verify-qualifications;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to-vote-for-first-time.html" TargetMode="External"/><Relationship Id="rId12" Type="http://schemas.openxmlformats.org/officeDocument/2006/relationships/hyperlink" Target="https://www.gov.uk/register-to-vote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to vote for the first time — governed family record</dc:title>
  <dc:subject>SharePoint and Microsoft 365 Copilot retrieval experiment</dc:subject>
  <dc:creator>OKF Explorer</dc:creator>
  <cp:keywords>OKF, Open Knowledge Format, SharePoint, Microsoft 365 Copilot, register-to-vote-for-first-time, first electoral registration, join the electoral register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