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trade mark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relevant marks and classifications, select the goods or services and use the application, examination, publication and opposition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c7225817adeeaa89694eab5f6e5f2ba6cb0663a41073883d8c7af1f639c932fd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794074c0b7a93728f6952f5a27471185df064f10598e7c4d395a20ba6bd288d5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explore/ai/families/register-trade-mark.html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https://chris-page-gov.github.io/okf-uk-living/explore/ai/families/register-trade-mark.html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protect brand name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file UK trademark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logo or mark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organisation wants registered protection for a brand sign in the United Kingdom.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official route without clearance, classification or conflict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dataset/register-trade-mark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service-episode/register-trade-mark-ordinary-source-linked-route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organisation wants registered protection for a brand sign in the United Kingdom.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relevant marks and classifications, select the goods or services and use the application, examination, publication and opposition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service-step/register-trade-mark-ordinary-source-linked-route-select-current-jurisdiction-route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trade mark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service-step/register-trade-mark-ordinary-source-linked-route-follow-current-official-instructions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relevant marks and classifications, select the goods or services and use the application, examination, publication and opposition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service-episode/register-trade-mark-exception-or-route-failure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service-step/register-trade-mark-exception-or-route-failure-resolve-route-boundary-or-failure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How to register a trade mark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https://www.gov.uk/how-to-register-a-trade-mark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register-trade-mark-primary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resource/register-trade-mark-register-trade-mark-primary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uk_trade_mark_registration_guidance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search, classification, application, examination, publication and opposition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clear a mark, select classes, provide legal advice or guarantee registration.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intellectual property — license-intellectual-property;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trade-mark.html" TargetMode="External"/><Relationship Id="rId12" Type="http://schemas.openxmlformats.org/officeDocument/2006/relationships/hyperlink" Target="https://www.gov.uk/how-to-register-a-trade-ma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trade mark — governed family record</dc:title>
  <dc:subject>SharePoint and Microsoft 365 Copilot retrieval experiment</dc:subject>
  <dc:creator>OKF Explorer</dc:creator>
  <cp:keywords>OKF, Open Knowledge Format, SharePoint, Microsoft 365 Copilot, register-trade-mark, protect brand name, file UK trademark, register logo or mark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