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Renew a passport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renew-passport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passport validity and destination timing, use the current renewal route and retain the application and delivery references.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72cfbe85483aacd3ac0c604f80b2caaafcb18300b346b89d0071c880eeef8a0a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8284a49bf36dbc4b4d7bf8e609ac11458f05c0a3cd1046c568c0447e3193bf86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explore/ai/families/renew-passport.html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https://chris-page-gov.github.io/okf-uk-living/explore/ai/families/renew-passport.html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replace expired passport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renew UK passport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passport running out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British passport holder needs a replacement before travel or other identity use.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Use the correct adult, child, lost, damaged or overseas route without assuming processing time.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dataset/renew-passport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Holidays, volunteering and living overseas (holidays-volunteering-and-living-overseas)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life-course-domain/holidays-volunteering-and-living-overseas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Prepare for international travel (prepare-for-international-travel)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enclosing-process/prepare-for-international-travel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renew-passport-primary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renew-passport-primary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renew-passport-primary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renew-passport-primary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service-episode/renew-passport-ordinary-source-linked-route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British passport holder needs a replacement before travel or other identity use.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passport validity and destination timing, use the current renewal route and retain the application and delivery references.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service-step/renew-passport-ordinary-source-linked-route-select-current-jurisdiction-route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renew-passport-primary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renew a passport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service-step/renew-passport-ordinary-source-linked-route-follow-current-official-instructions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passport validity and destination timing, use the current renewal route and retain the application and delivery references.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renew-passport-primary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service-episode/renew-passport-exception-or-route-failure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service-step/renew-passport-exception-or-route-failure-resolve-route-boundary-or-failure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renew-passport-primary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Renew or replace your adult passport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https://www.gov.uk/renew-adult-passport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Passport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renew-passport-primary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resource/renew-passport-renew-passport-primary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uk_adult_passport_renewal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eligible adult British passport holders through current renewal and replacement steps.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guarantee identity, nationality, processing time, travel acceptance or a child or overseas route.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Buy travel insurance — buy-travel-insurance;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entry requirements — check-entry-requirements;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foreign travel advice — check-foreign-travel-advice;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Declare goods at customs — declare-goods-at-customs;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Drive abroad — drive-abroad;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travel vaccination — get-travel-vaccination;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GHIC or EHIC — obtain-ghic-or-ehic;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new-passport.html" TargetMode="External"/><Relationship Id="rId12" Type="http://schemas.openxmlformats.org/officeDocument/2006/relationships/hyperlink" Target="https://www.gov.uk/renew-adult-passpor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Renew a passport — governed family record</dc:title>
  <dc:subject>SharePoint and Microsoft 365 Copilot retrieval experiment</dc:subject>
  <dc:creator>OKF Explorer</dc:creator>
  <cp:keywords>OKF, Open Knowledge Format, SharePoint, Microsoft 365 Copilot, renew-passport, replace expired passport, renew UK passport, passport running out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