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an adult safeguarding concern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report-adult-safeguarding-concern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Contact emergency services for immediate danger and the responsible local safeguarding route for suspected abuse, neglect or exploitation.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10eb496816a1f5d494866d7d5fc2efee9fda189caa470f4dfeb3a4415543db46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d1dd3922f0ec85b1c974c911e2e9e3d37006c53f576d9a2a71ddba82cd62bbc9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explore/ai/families/report-adult-safeguarding-concern.html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https://chris-page-gov.github.io/okf-uk-living/explore/ai/families/report-adult-safeguarding-concern.html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abuse of vulnerable adult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adult at risk concern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care safeguarding referral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adult with care and support needs may be experiencing or at risk of abuse or neglect.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accountable urgent or safeguarding service without classifying risk or collecting personal data.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dataset/report-adult-safeguarding-concern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Safeguard capacity, mobility and care redress (safeguard-capacity-mobility-and-care-redress)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enclosing-process/safeguard-capacity-mobility-and-care-redress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report-adult-safeguarding-concern-primary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service-episode/report-adult-safeguarding-concern-ordinary-source-linked-route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adult with care and support needs may be experiencing or at risk of abuse or neglect.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Contact emergency services for immediate danger and the responsible local safeguarding route for suspected abuse, neglect or exploitation.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service-step/report-adult-safeguarding-concern-ordinary-source-linked-route-select-current-jurisdiction-route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report-adult-safeguarding-concern-primary,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an adult safeguarding concern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service-step/report-adult-safeguarding-concern-ordinary-source-linked-route-follow-current-official-instructions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Contact emergency services for immediate danger and the responsible local safeguarding route for suspected abuse, neglect or exploitation.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report-adult-safeguarding-concern-primary,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service-episode/report-adult-safeguarding-concern-exception-or-route-failure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service-step/report-adult-safeguarding-concern-exception-or-route-failure-resolve-route-boundary-or-failure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report-adult-safeguarding-concern-primary,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Abuse and neglect of adults at risk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https://www.nhs.uk/social-care-and-support/help-from-social-services-and-charities/abuse-and-neglect-adults-at-risk/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report-adult-safeguarding-concern-primary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resource/report-adult-safeguarding-concern-report-adult-safeguarding-concern-primary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england_adult_safeguarding_guidance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Describes England emergency, police and local-authority adult safeguarding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risk, investigate, decide protective action or establish devolved procedures.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resource/report-adult-safeguarding-concern-disability-care-scotland-handoff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resource/report-adult-safeguarding-concern-disability-care-wales-handoff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resource/report-adult-safeguarding-concern-disability-care-northern-ireland-handoff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mobility support — access-mobility-support;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supported decision representation — arrange-supported-decision-representation;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care or disability-benefit decision — challenge-care-or-disability-benefit-decision;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mental-capacity support — get-mental-capacity-support;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workplace disability adjustment — obtain-workplace-disability-adjustment;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adult-safeguarding-concern.html" TargetMode="External"/><Relationship Id="rId12" Type="http://schemas.openxmlformats.org/officeDocument/2006/relationships/hyperlink" Target="https://www.nhs.uk/social-care-and-support/help-from-social-services-and-charities/abuse-and-neglect-adults-at-risk/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an adult safeguarding concern — governed family record</dc:title>
  <dc:subject>SharePoint and Microsoft 365 Copilot retrieval experiment</dc:subject>
  <dc:creator>OKF Explorer</dc:creator>
  <cp:keywords>OKF, Open Knowledge Format, SharePoint, Microsoft 365 Copilot, report-adult-safeguarding-concern, report abuse of vulnerable adult, adult at risk concern, care safeguarding referral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