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Report a crime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report-crime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Preserve immediate safety and available evidence and report through the responsible police force's emergency or non-emergency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b8b2454baf0d3de92d70ca433b55054aa8967baad26ed8e305a942809a6dcd4b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c1d7a8c6f624d69035bee7fb982ee5fc522ae61f25f28e12fd0fb59ff486f6ca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explore/ai/families/report-crime.html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https://chris-page-gov.github.io/okf-uk-living/explore/ai/families/report-crime.html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tell police about crime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non emergency police report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report offence online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has experienced, witnessed or has information about a possible crime.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Identify emergency, local-force, anonymous and specialist reporting boundaries.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dataset/report-crime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Police and legal services (police-and-legal-services)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life-course-domain/police-and-legal-services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Report emergencies, crime and harm (report-emergencies-crime-and-harm)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enclosing-process/report-emergencies-crime-and-harm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report-crime-primary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report-crime-primary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service-episode/report-crime-ordinary-source-linked-route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has experienced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Preserve immediate safety and available evidence and report through the responsible police force's emergency or non-emergency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service-step/report-crime-ordinary-source-linked-route-select-current-jurisdiction-route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report-crime-primary, police-legal-scotland-handoff, police-legal-northern-ireland-handoff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report a crime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service-step/report-crime-ordinary-source-linked-route-follow-current-official-instructions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Preserve immediate safety and available evidence and report through the responsible police force's emergency or non-emergency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report-crime-primary, police-legal-scotland-handoff, police-legal-northern-ireland-handoff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service-episode/report-crime-exception-or-route-failure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service-step/report-crime-exception-or-route-failure-resolve-route-boundary-or-failure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report-crime-primary, police-legal-scotland-handoff, police-legal-northern-ireland-handoff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Contact the police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https://www.gov.uk/contact-police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Home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report-crime-primary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resource/report-crime-report-crime-primary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uk_police_reporting_handoff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users to emergency, non-emergency and local police contact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whether a crime occurred, investigate, protect evidence or guarantee police action.</w:t>
      </w:r>
    </w:p>
    <w:p>
      <w:pPr>
        <w:pStyle w:val="Heading2"/>
      </w:pPr>
      <w:r>
        <w:t>Scotland: Crime, justice and the law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https://www.mygov.scot/browse/crime-justice-law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resource/report-crime-police-legal-scotland-handoff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scotland_police_legal_handoff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police, victim support, legal aid, courts and tribunal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provide emergency response, legal advice or an individual court or appeal route.</w:t>
      </w:r>
    </w:p>
    <w:p>
      <w:pPr>
        <w:pStyle w:val="Heading2"/>
      </w:pPr>
      <w:r>
        <w:t>Northern Ireland: Crime, justice and the law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https://www.nidirect.gov.uk/information-and-services/crime-justice-and-law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resource/report-crime-police-legal-northern-ireland-handoff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northern_ireland_police_legal_handoff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policing, victims, legal help, courts and tribunal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England, Wales and Scotland justice procedure does not establish Northern Ireland routes.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Call emergency services — call-emergency-services;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victim or witness support — get-victim-or-witness-support;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antisocial behaviour — report-antisocial-behaviour;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fraud — report-fraud;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hate crime — report-hate-crime;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missing person — report-missing-person;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port-crime.html" TargetMode="External"/><Relationship Id="rId12" Type="http://schemas.openxmlformats.org/officeDocument/2006/relationships/hyperlink" Target="https://www.gov.uk/contact-police" TargetMode="External"/><Relationship Id="rId13" Type="http://schemas.openxmlformats.org/officeDocument/2006/relationships/hyperlink" Target="https://www.mygov.scot/browse/crime-justice-law" TargetMode="External"/><Relationship Id="rId14" Type="http://schemas.openxmlformats.org/officeDocument/2006/relationships/hyperlink" Target="https://www.nidirect.gov.uk/information-and-services/crime-justice-and-la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a crime — governed family record</dc:title>
  <dc:subject>SharePoint and Microsoft 365 Copilot retrieval experiment</dc:subject>
  <dc:creator>OKF Explorer</dc:creator>
  <cp:keywords>OKF, Open Knowledge Format, SharePoint, Microsoft 365 Copilot, report-crime, tell police about crime, non emergency police report, report offence online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