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fly-tipping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report-fly-tipping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Record the location safely and report dumped waste to the responsible authority while leaving hazardous or criminal investigation to officials.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f6c29d1defb5d0ba0cae0b84e3476494be5a64c2f600f01c0f90bfef7bdf25c2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07e74c0b7b34340015d542c96adc7689a9b9753fe9e1081a15e8f3af74da7f22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explore/ai/families/report-fly-tipping.html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https://chris-page-gov.github.io/okf-uk-living/explore/ai/families/report-fly-tipping.html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illegal rubbish dumping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dumped waste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waste left on land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Waste appears to have been deposited unlawfully on land or beside the highway.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correct council, landowner or environmental regulator and avoid unsafe handling.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dataset/report-fly-tipping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street and environmental problems (report-street-and-environmental-problems)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enclosing-process/report-street-and-environmental-problems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report-fly-tipping-primary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service-episode/report-fly-tipping-ordinary-source-linked-route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Waste appears to have been deposited unlawfully on land or beside the highway.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Record the location safely and report dumped waste to the responsible authority while leaving hazardous or criminal investigation to officials.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service-step/report-fly-tipping-ordinary-source-linked-route-select-current-jurisdiction-route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report-fly-tipping-primary,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fly-tipping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service-step/report-fly-tipping-ordinary-source-linked-route-follow-current-official-instructions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Record the location safely and report dumped waste to the responsible authority while leaving hazardous or criminal investigation to officials.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report-fly-tipping-primary,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service-episode/report-fly-tipping-exception-or-route-failure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service-step/report-fly-tipping-exception-or-route-failure-resolve-route-boundary-or-failure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report-fly-tipping-primary,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Report fly-tipping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https://www.gov.uk/report-flytipping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Environment, Food and Rural Affairs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report-fly-tipping-primary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resource/report-fly-tipping-report-fly-tipping-primary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england_wales_fly_tipping_report_locator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the appropriate council fly-tipping report.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investigate, identify an offender, remove waste or replace an emergency hazardous-material route.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resource/report-fly-tipping-rubbish-street-scotland-handoff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resource/report-fly-tipping-rubbish-street-wales-handoff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resource/report-fly-tipping-rubbish-street-northern-ireland-handoff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abandoned vehicle — report-abandoned-vehicle;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litter or dog fouling — report-litter-or-dog-fouling;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street-cleaning failure — report-street-cleaning-failure;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fly-tipping.html" TargetMode="External"/><Relationship Id="rId12" Type="http://schemas.openxmlformats.org/officeDocument/2006/relationships/hyperlink" Target="https://www.gov.uk/report-flytipping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fly-tipping — governed family record</dc:title>
  <dc:subject>SharePoint and Microsoft 365 Copilot retrieval experiment</dc:subject>
  <dc:creator>OKF Explorer</dc:creator>
  <cp:keywords>OKF, Open Knowledge Format, SharePoint, Microsoft 365 Copilot, report-fly-tipping, illegal rubbish dumping, dumped waste report, waste left on land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