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Report hate crime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report-hate-crime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Address immediate safety and report perceived hostility through police, third-party or support routes without requiring the victim to classify the law.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21cfd4c86f86e3b0f001914acc673ebca50c1dd086efe4063560c3458c7c12a0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f3a8782eb2f26482546f97e37197177151d11a6596c3c4afba3bb17cb7b799b1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explore/ai/families/report-hate-crime.html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https://chris-page-gov.github.io/okf-uk-living/explore/ai/families/report-hate-crime.html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hate incident report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report racist abuse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disability or religious hate crime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believes hostility related to identity or perceived identity is involved in an incident or crime.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accessible reporting and victim-support options while preserving emergency and safeguarding routes.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dataset/report-hate-crime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Police and legal services (police-and-legal-services)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life-course-domain/police-and-legal-services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Report emergencies, crime and harm (report-emergencies-crime-and-harm)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enclosing-process/report-emergencies-crime-and-harm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report-hate-crime-primary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police-legal-scotland-handoff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report-hate-crime-primary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police-legal-northern-ireland-handoff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service-episode/report-hate-crime-ordinary-source-linked-route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believes hostility related to identity or perceived identity is involved in an incident or crime.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Address immediate safety and report perceived hostility through police, third-party or support routes without requiring the victim to classify the law.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service-step/report-hate-crime-ordinary-source-linked-route-select-current-jurisdiction-route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report-hate-crime-primary, police-legal-scotland-handoff, police-legal-northern-ireland-handoff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report hate crime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service-step/report-hate-crime-ordinary-source-linked-route-follow-current-official-instructions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Address immediate safety and report perceived hostility through police, third-party or support routes without requiring the victim to classify the law.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report-hate-crime-primary, police-legal-scotland-handoff, police-legal-northern-ireland-handoff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service-episode/report-hate-crime-exception-or-route-failure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service-step/report-hate-crime-exception-or-route-failure-resolve-route-boundary-or-failure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report-hate-crime-primary, police-legal-scotland-handoff, police-legal-northern-ireland-handoff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Wales: Report hate crime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https://www.gov.uk/report-hate-crime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Home Office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report-hate-crime-primary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resource/report-hate-crime-report-hate-crime-primary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england_wales_hate_crime_handoff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England and Wales users to police, online, third-party and support reporting options.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determine whether an incident is a crime, assess risk or investigate.</w:t>
      </w:r>
    </w:p>
    <w:p>
      <w:pPr>
        <w:pStyle w:val="Heading2"/>
      </w:pPr>
      <w:r>
        <w:t>Scotland: Crime, justice and the law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https://www.mygov.scot/browse/crime-justice-law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police-legal-scotland-handoff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resource/report-hate-crime-police-legal-scotland-handoff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scotland_police_legal_handoff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police, victim support, legal aid, courts and tribunal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provide emergency response, legal advice or an individual court or appeal route.</w:t>
      </w:r>
    </w:p>
    <w:p>
      <w:pPr>
        <w:pStyle w:val="Heading2"/>
      </w:pPr>
      <w:r>
        <w:t>Northern Ireland: Crime, justice and the law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https://www.nidirect.gov.uk/information-and-services/crime-justice-and-law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police-legal-northern-ireland-handoff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resource/report-hate-crime-police-legal-northern-ireland-handoff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northern_ireland_police_legal_handoff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policing, victims, legal help, courts and tribunal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England, Wales and Scotland justice procedure does not establish Northern Ireland routes.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Call emergency services — call-emergency-services;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victim or witness support — get-victim-or-witness-support;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antisocial behaviour — report-antisocial-behaviour;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a crime — report-crime;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fraud — report-fraud;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a missing person — report-missing-person;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report-hate-crime.html" TargetMode="External"/><Relationship Id="rId12" Type="http://schemas.openxmlformats.org/officeDocument/2006/relationships/hyperlink" Target="https://www.gov.uk/report-hate-crime" TargetMode="External"/><Relationship Id="rId13" Type="http://schemas.openxmlformats.org/officeDocument/2006/relationships/hyperlink" Target="https://www.mygov.scot/browse/crime-justice-law" TargetMode="External"/><Relationship Id="rId14" Type="http://schemas.openxmlformats.org/officeDocument/2006/relationships/hyperlink" Target="https://www.nidirect.gov.uk/information-and-services/crime-justice-and-la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hate crime — governed family record</dc:title>
  <dc:subject>SharePoint and Microsoft 365 Copilot retrieval experiment</dc:subject>
  <dc:creator>OKF Explorer</dc:creator>
  <cp:keywords>OKF, Open Knowledge Format, SharePoint, Microsoft 365 Copilot, report-hate-crime, hate incident report, report racist abuse, disability or religious hate crime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