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litter or dog fouling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report-litter-or-dog-fouling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Give the responsible local service a location and current condition so it can decide cleaning or enforcement action.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1af2346e22acf7b11b1b5b289717fb16f6b8e4c4f72c3fb93919de78b11a367a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da1c242ba8c9a80bae0e9b44b52a0716443687941a0dfb71a2d07d22b05fe83d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explore/ai/families/report-litter-or-dog-fouling.html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https://chris-page-gov.github.io/okf-uk-living/explore/ai/families/report-litter-or-dog-fouling.html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street litter complaint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dog mess report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overflowing litter bin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Litter, an overflowing public bin or dog fouling affects a public place.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cleansing, parks, highways, private land and enforcement responsibility.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dataset/report-litter-or-dog-fouling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Rubbish, recycling and the street (rubbish-recycling-and-street)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life-course-domain/rubbish-recycling-and-street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street and environmental problems (report-street-and-environmental-problems)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enclosing-process/report-street-and-environmental-problems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report-litter-or-dog-fouling-primary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service-episode/report-litter-or-dog-fouling-ordinary-source-linked-route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Litter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Give the responsible local service a location and current condition so it can decide cleaning or enforcement action.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service-step/report-litter-or-dog-fouling-ordinary-source-linked-route-select-current-jurisdiction-route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report-litter-or-dog-fouling-primary, rubbish-street-scotland-handoff, rubbish-street-wales-handoff, rubbish-street-northern-ireland-handoff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litter or dog fouling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service-step/report-litter-or-dog-fouling-ordinary-source-linked-route-follow-current-official-instructions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Give the responsible local service a location and current condition so it can decide cleaning or enforcement action.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report-litter-or-dog-fouling-primary, rubbish-street-scotland-handoff, rubbish-street-wales-handoff, rubbish-street-northern-ireland-handoff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service-episode/report-litter-or-dog-fouling-exception-or-route-failure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service-step/report-litter-or-dog-fouling-exception-or-route-failure-resolve-route-boundary-or-failure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report-litter-or-dog-fouling-primary, rubbish-street-scotland-handoff, rubbish-street-wales-handoff, rubbish-street-northern-ireland-handoff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Report a litter problem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https://www.gov.uk/report-litter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report-litter-or-dog-fouling-primary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resource/report-litter-or-dog-fouling-report-litter-or-dog-fouling-primary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england_wales_litter_report_locator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in England and Wales to the council responsible for litter reports.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an offence, identify a person, issue a penalty or guarantee cleansing time.</w:t>
      </w:r>
    </w:p>
    <w:p>
      <w:pPr>
        <w:pStyle w:val="Heading2"/>
      </w:pPr>
      <w:r>
        <w:t>Scotland: Bins and recycling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https://www.mygov.scot/browse/housing-local-services/rubbish-and-recycling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resource/report-litter-or-dog-fouling-rubbish-street-scotland-handoff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household-waste and local-council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collection arrangements, accepted materials, charges or enforcement.</w:t>
      </w:r>
    </w:p>
    <w:p>
      <w:pPr>
        <w:pStyle w:val="Heading2"/>
      </w:pPr>
      <w:r>
        <w:t>Wales: Recycling and waste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https://www.gov.wales/recycling-waste-circular-economy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resource/report-litter-or-dog-fouling-rubbish-street-wales-handoff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waste policy, local services and environmental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local collection, report or disposal route.</w:t>
      </w:r>
    </w:p>
    <w:p>
      <w:pPr>
        <w:pStyle w:val="Heading2"/>
      </w:pPr>
      <w:r>
        <w:t>Northern Ireland: Rubbish, recycling and waste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https://www.nidirect.gov.uk/information-and-services/environment-and-outdoors/waste-and-recycling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resource/report-litter-or-dog-fouling-rubbish-street-northern-ireland-handoff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household and council waste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waste routes do not establish Northern Ireland collection or disposal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 abandoned vehicle — report-abandoned-vehicle;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fly-tipping — report-fly-tipping;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street-cleaning failure — report-street-cleaning-failure;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litter-or-dog-fouling.html" TargetMode="External"/><Relationship Id="rId12" Type="http://schemas.openxmlformats.org/officeDocument/2006/relationships/hyperlink" Target="https://www.gov.uk/report-litter" TargetMode="External"/><Relationship Id="rId13" Type="http://schemas.openxmlformats.org/officeDocument/2006/relationships/hyperlink" Target="https://www.mygov.scot/browse/housing-local-services/rubbish-and-recycling" TargetMode="External"/><Relationship Id="rId14" Type="http://schemas.openxmlformats.org/officeDocument/2006/relationships/hyperlink" Target="https://www.gov.wales/recycling-waste-circular-economy" TargetMode="External"/><Relationship Id="rId15" Type="http://schemas.openxmlformats.org/officeDocument/2006/relationships/hyperlink" Target="https://www.nidirect.gov.uk/information-and-services/environment-and-outdoors/waste-and-recyc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litter or dog fouling — governed family record</dc:title>
  <dc:subject>SharePoint and Microsoft 365 Copilot retrieval experiment</dc:subject>
  <dc:creator>OKF Explorer</dc:creator>
  <cp:keywords>OKF, Open Knowledge Format, SharePoint, Microsoft 365 Copilot, report-litter-or-dog-fouling, street litter complaint, dog mess report, overflowing litter bin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