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Report a school safeguarding concern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report-school-safeguarding-concern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urgent, school or local-authority route when a concern about a child's safety arises in school life.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6b70124a4493937580804cc10e426458cce845974023bbeaff3f291fc4f46721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a71588ea21b3c8cc9b008fc3bc1d105492225cb69c23f3d081e903ee9b81b6cc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explore/ai/families/report-school-safeguarding-concern.html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https://chris-page-gov.github.io/okf-uk-living/explore/ai/families/report-school-safeguarding-concern.html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report child abuse from school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school child protection concern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Someone is concerned that a child connected with a school may be harmed or at risk.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Reach the current safeguarding authority without delaying an emergency response.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dataset/report-school-safeguarding-concern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School years (school-years)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life-course-domain/school-years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Receive school support and outcomes (receive-school-support-and-outcomes)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enclosing-process/receive-school-support-and-outcomes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report-school-safeguarding-concern-primary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service-episode/report-school-safeguarding-concern-ordinary-source-linked-route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Someone is concerned that a child connected with a school may be harmed or at risk.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urgent, school or local-authority route when a concern about a child's safety arises in school life.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service-step/report-school-safeguarding-concern-ordinary-source-linked-route-select-current-jurisdiction-route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report-school-safeguarding-concern-primary, school-years-scotland-handoff, school-years-wales-handoff, school-years-northern-ireland-handoff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report a school safeguarding concern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service-step/report-school-safeguarding-concern-ordinary-source-linked-route-follow-current-official-instructions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urgent, school or local-authority route when a concern about a child's safety arises in school life.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report-school-safeguarding-concern-primary, school-years-scotland-handoff, school-years-wales-handoff, school-years-northern-ireland-handoff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service-episode/report-school-safeguarding-concern-exception-or-route-failure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service-step/report-school-safeguarding-concern-exception-or-route-failure-resolve-route-boundary-or-failure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report-school-safeguarding-concern-primary, school-years-scotland-handoff, school-years-wales-handoff, school-years-northern-ireland-handoff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Report child abuse to a local council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https://www.gov.uk/report-child-abuse-to-local-council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report-school-safeguarding-concern-primary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resource/report-school-safeguarding-concern-report-school-safeguarding-concern-primary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england_local_child_safeguarding_discovery_service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an England concern to the relevant local children's social-care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risk, investigate harm or replace emergency services.</w:t>
      </w:r>
    </w:p>
    <w:p>
      <w:pPr>
        <w:pStyle w:val="Heading2"/>
      </w:pPr>
      <w:r>
        <w:t>Scotland: School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resource/report-school-safeguarding-concern-school-years-scotland-handoff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school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Wales: Education and skills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resource/report-school-safeguarding-concern-school-years-wales-handoff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education services, policy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Northern Ireland: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resource/report-school-safeguarding-concern-school-years-northern-ireland-handoff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school health support — access-school-health;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Challenge a school exclusion — challenge-school-exclusion;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school SEND support — get-school-send-support;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Sit public examinations — sit-public-examinations;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Support a child in care in education — support-child-in-care-education;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port-school-safeguarding-concern.html" TargetMode="External"/><Relationship Id="rId12" Type="http://schemas.openxmlformats.org/officeDocument/2006/relationships/hyperlink" Target="https://www.gov.uk/report-child-abuse-to-local-council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a school safeguarding concern — governed family record</dc:title>
  <dc:subject>SharePoint and Microsoft 365 Copilot retrieval experiment</dc:subject>
  <dc:creator>OKF Explorer</dc:creator>
  <cp:keywords>OKF, Open Knowledge Format, SharePoint, Microsoft 365 Copilot, report-school-safeguarding-concern, report child abuse from school, school child protection concern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