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Request patent search and examination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Read the filed application and official correspondence and submit the required search or examination request and fee within the stated application-specific time.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58b15ab4042733049531f5ceee26dba2ff93d10202a891da19a403ed12924d49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c358734c31f4b41ee4402783a596107a5b7e2cc274fbbf70bf7a1af165096854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explore/ai/families/request-patent-search-and-examination.html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https://chris-page-gov.github.io/okf-uk-living/explore/ai/families/request-patent-search-and-examination.html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request IPO patent search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substantive examination request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patent application examination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UK patent applicant needs to continue an application through search, publication or substantive examination.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application-specific official route without the bundle calculating deadlines or drafting amendments.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dataset/request-patent-search-and-examination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service-episode/request-patent-search-and-examination-ordinary-source-linked-route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UK patent applicant needs to continue an application through search, publication or substantive examination.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Read the filed application and official correspondence and submit the required search or examination request and fee within the stated application-specific time.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service-step/request-patent-search-and-examination-ordinary-source-linked-route-select-current-jurisdiction-route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request patent search and examination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service-step/request-patent-search-and-examination-ordinary-source-linked-route-follow-current-official-instructions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 the filed application and official correspondence and submit the required search or examination request and fee within the stated application-specific time.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service-episode/request-patent-search-and-examination-exception-or-route-failure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service-step/request-patent-search-and-examination-exception-or-route-failure-resolve-route-boundary-or-failure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Patent search, publication and examination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https://www.gov.uk/patent-your-invention/request-your-search-and-examination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request-patent-search-and-examination-primary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resource/request-patent-search-and-examination-request-patent-search-and-examination-primary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uk_patent_search_examination_guidance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patent search, publication, examination requests and application-specific notices.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a deadline, interpret a report, draft amendments or predict grant.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quest-patent-search-and-examination.html" TargetMode="External"/><Relationship Id="rId12" Type="http://schemas.openxmlformats.org/officeDocument/2006/relationships/hyperlink" Target="https://www.gov.uk/patent-your-invention/request-your-search-and-examin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patent search and examination — governed family record</dc:title>
  <dc:subject>SharePoint and Microsoft 365 Copilot retrieval experiment</dc:subject>
  <dc:creator>OKF Explorer</dc:creator>
  <cp:keywords>OKF, Open Knowledge Format, SharePoint, Microsoft 365 Copilot, request-patent-search-and-examination, request IPO patent search, substantive examination request, patent application examination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