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Resolve parental responsibility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resolve-parental-responsibility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whether responsibility already exists and use the applicable registration, agreement or court route if a formal change or decision is needed.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0e0a34983b5ffb4c2eb500ae5cc649d0e5ab0bb0b0a77d9b41e4be8a133f65ce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e19c297fe293350ae093d07eb05686a57c8f1eaf554fa386fa97f78c22237f31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explore/ai/families/resolve-parental-responsibility.html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https://chris-page-gov.github.io/okf-uk-living/explore/ai/families/resolve-parental-responsibility.html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get parental responsibility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parental rights agreement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apply for parental responsibility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parent or carer needs to establish, record or resolve legal responsibility for a child.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Separate status evidence from child-arrangements, safeguarding and adoption decisions.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dataset/resolve-parental-responsibility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Relationships and family change (relationships-and-family-change)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life-course-domain/relationships-and-family-change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Form, change and support family relationships (form-change-and-support-family-relationships)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enclosing-process/form-change-and-support-family-relationships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resolve-parental-responsibility-primary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resolve-parental-responsibility-primary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service-episode/resolve-parental-responsibility-ordinary-source-linked-route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parent or carer needs to establish, record or resolve legal responsibility for a child.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whether responsibility already exists and use the applicable registration, agreement or court route if a formal change or decision is needed.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service-step/resolve-parental-responsibility-ordinary-source-linked-route-select-current-jurisdiction-route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resolve-parental-responsibility-primary, family-change-scotland-handoff, family-change-northern-ireland-handoff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resolve parental responsibility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service-step/resolve-parental-responsibility-ordinary-source-linked-route-follow-current-official-instructions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whether responsibility already exists and use the applicable registration, agreement or court route if a formal change or decision is needed.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resolve-parental-responsibility-primary, family-change-scotland-handoff, family-change-northern-ireland-handoff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service-episode/resolve-parental-responsibility-exception-or-route-failure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service-step/resolve-parental-responsibility-exception-or-route-failure-resolve-route-boundary-or-failure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resolve-parental-responsibility-primary, family-change-scotland-handoff, family-change-northern-ireland-handoff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Parental rights and responsibilities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https://www.gov.uk/parental-rights-responsibilities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Justice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resolve-parental-responsibility-primary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resource/resolve-parental-responsibility-resolve-parental-responsibility-primary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england_wales_parental_responsibility_guidance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and Wales responsibility status, agreements and court application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status, child arrangements, safeguarding action or Scotland or Northern Ireland law.</w:t>
      </w:r>
    </w:p>
    <w:p>
      <w:pPr>
        <w:pStyle w:val="Heading2"/>
      </w:pPr>
      <w:r>
        <w:t>Scotland: Births, deaths and family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https://www.mygov.scot/browse/birth-death-family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resource/resolve-parental-responsibility-family-change-scotland-handoff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scotland_family_change_handoff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marriage, civil partnership, family, care and representation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status, legal rights, eligibility, safeguarding action or an individual court route.</w:t>
      </w:r>
    </w:p>
    <w:p>
      <w:pPr>
        <w:pStyle w:val="Heading2"/>
      </w:pPr>
      <w:r>
        <w:t>Northern Ireland: Find out your rights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https://www.nidirect.gov.uk/articles/find-out-your-rights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resource/resolve-parental-responsibility-family-change-northern-ireland-handoff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northern_ireland_family_change_handoff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Northern Ireland marriage, civil partnership, separation, parental-responsibility, family-safety and wider rights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the applicable court, safeguarding, care or representation route.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Adopt a child — adopt-child;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child maintenance — arrange-child-maintenance;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Change name — change-name;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Divorce or dissolve a partnership — divorce-or-dissolve-partnership;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Form a civil partnership — form-civil-partnership;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Marry — marry;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solve-parental-responsibility.html" TargetMode="External"/><Relationship Id="rId12" Type="http://schemas.openxmlformats.org/officeDocument/2006/relationships/hyperlink" Target="https://www.gov.uk/parental-rights-responsibilities" TargetMode="External"/><Relationship Id="rId13" Type="http://schemas.openxmlformats.org/officeDocument/2006/relationships/hyperlink" Target="https://www.mygov.scot/browse/birth-death-family" TargetMode="External"/><Relationship Id="rId14" Type="http://schemas.openxmlformats.org/officeDocument/2006/relationships/hyperlink" Target="https://www.nidirect.gov.uk/articles/find-out-your-righ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Resolve parental responsibility — governed family record</dc:title>
  <dc:subject>SharePoint and Microsoft 365 Copilot retrieval experiment</dc:subject>
  <dc:creator>OKF Explorer</dc:creator>
  <cp:keywords>OKF, Open Knowledge Format, SharePoint, Microsoft 365 Copilot, resolve-parental-responsibility, get parental responsibility, parental rights agreement, apply for parental responsibility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