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Respond to a council parking penalty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respond-to-council-parking-penalty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statutory parking notice stage, preserve evidence and pay or use the issuing authority's current representation and appeal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e17b0bfdfbbbf4f825cc1bab17606ce5d90c2924ae6702a9097cae295b6b417c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fe9a9f2b382e5506b1f8ab4a04876853f87e4b5f09ebe8bd0907bcf4a725027c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explore/ai/families/respond-to-council-parking-penalty.html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https://chris-page-gov.github.io/okf-uk-living/explore/ai/families/respond-to-council-parking-penalty.html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parking penalty charge notice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PCN from council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challenge parking ticket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keeper or driver has received a local-authority parking or traffic penalty.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informal challenge, formal representation, tribunal and enforcement stages without calculating a deadline.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dataset/respond-to-council-parking-penalty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road notices and penalties (respond-to-road-notices-and-penalties)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enclosing-process/respond-to-road-notices-and-penalties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respond-to-council-parking-penalty-primary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respond-to-council-parking-penalty-primary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service-episode/respond-to-council-parking-penalty-ordinary-source-linked-route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keeper or driver has received a local-authority parking or traffic penalty.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statutory parking notice stage, preserve evidence and pay or use the issuing authority's current representation and appeal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service-step/respond-to-council-parking-penalty-ordinary-source-linked-route-select-current-jurisdiction-route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respond-to-council-parking-penalty-primary,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respond to a council parking penalty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service-step/respond-to-council-parking-penalty-ordinary-source-linked-route-follow-current-official-instructions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statutory parking notice stage, preserve evidence and pay or use the issuing authority's current representation and appeal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respond-to-council-parking-penalty-primary,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service-episode/respond-to-council-parking-penalty-exception-or-route-failure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service-step/respond-to-council-parking-penalty-exception-or-route-failure-resolve-route-boundary-or-failure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respond-to-council-parking-penalty-primary,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Parking tickets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https://www.gov.uk/parking-tickets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respond-to-council-parking-penalty-primary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resource/respond-to-council-parking-penalty-respond-to-council-parking-penalty-primary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england_wales_parking_penalty_guidance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council parking tickets, payment, challenge and tribunal handoffs in England and Wales.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interpret a notice, calculate time, assess evidence or decide an appeal.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resource/respond-to-council-parking-penalty-transport-enforcement-scotland-handoff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resource/respond-to-council-parking-penalty-transport-enforcement-northern-ireland-handoff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Accept a fixed penalty — accept-fixed-penalty;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Attend a driver awareness course — attend-driver-awareness-course;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private parking charge — challenge-private-parking-charge;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Identify the driver after a road offence — identify-driver-after-road-offence;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penalty points — manage-penalty-points;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speeding notice — respond-to-speeding-notice;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pond-to-council-parking-penalty.html" TargetMode="External"/><Relationship Id="rId12" Type="http://schemas.openxmlformats.org/officeDocument/2006/relationships/hyperlink" Target="https://www.gov.uk/parking-tickets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Respond to a council parking penalty — governed family record</dc:title>
  <dc:subject>SharePoint and Microsoft 365 Copilot retrieval experiment</dc:subject>
  <dc:creator>OKF Explorer</dc:creator>
  <cp:keywords>OKF, Open Knowledge Format, SharePoint, Microsoft 365 Copilot, respond-to-council-parking-penalty, parking penalty charge notice, PCN from council, challenge parking ticket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