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Seek research funding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an applicable public funding opportunity and follow sponsor, organisation and funder submission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18b8a4e30317d6323f36915816232987dceb6f0411dc40919160e506104e7746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3038465e1b8fd1b66a74538c8a6c5c249c2ecc92c4f9b50525912a4a5ee7706e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explore/ai/families/seek-research-funding.html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https://chris-page-gov.github.io/okf-uk-living/explore/ai/families/seek-research-funding.html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a research grant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fund an academic project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researcher or research organisation needs funding for a proposed project.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funder, eligibility boundary, organisational approval and decision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dataset/seek-research-funding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Conduct and recognise research and qualifications (conduct-and-recognise-research-and-qualifications)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enclosing-process/conduct-and-recognise-research-and-qualifications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service-episode/seek-research-funding-ordinary-source-linked-route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researcher or research organisation needs funding for a proposed project.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an applicable public funding opportunity and follow sponsor, organisation and funder submission stages.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service-step/seek-research-funding-ordinary-source-linked-route-select-current-jurisdiction-route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seek research funding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service-step/seek-research-funding-ordinary-source-linked-route-follow-current-official-instructions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an applicable public funding opportunity and follow sponsor, organisation and funder submission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service-episode/seek-research-funding-exception-or-route-failure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service-step/seek-research-funding-exception-or-route-failure-resolve-route-boundary-or-failure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Applying for research funding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https://www.gov.uk/government/publications/applying-for-research-funding/applying-for-research-funding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and Social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seek-research-funding-primary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resource/seek-research-funding-seek-research-funding-primary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public_research_funding_process_guidance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Describes a public research commission and submission boundary and links to current opportunities.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It is not a universal funder index and does not assess or award a proposal.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resource/seek-research-funding-post-school-study-scotland-handoff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resource/seek-research-funding-post-school-study-wales-handoff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resource/seek-research-funding-post-school-study-northern-ireland-handoff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an academic qualification recognised — get-academic-qualification-recognised;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university intellectual property — manage-university-intellectual-property;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research ethics approval — obtain-research-ethics-approval;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eek-research-funding.html" TargetMode="External"/><Relationship Id="rId12" Type="http://schemas.openxmlformats.org/officeDocument/2006/relationships/hyperlink" Target="https://www.gov.uk/government/publications/applying-for-research-funding/applying-for-research-funding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research funding — governed family record</dc:title>
  <dc:subject>SharePoint and Microsoft 365 Copilot retrieval experiment</dc:subject>
  <dc:creator>OKF Explorer</dc:creator>
  <cp:keywords>OKF, Open Knowledge Format, SharePoint, Microsoft 365 Copilot, seek-research-funding, apply for a research grant, fund an academic project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