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Sit public examinations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sit-public-examinations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entry, reasonable-adjustment, results and review routes for regulated school examinations.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958f5ddc3f3175c25b134a1242b7b350aed9489d9504255841495dbcc16c9d81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454e0a66fe566b701ea01161bdc8ee1a17f29cd37c207225b62e429a180fadbb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explore/ai/families/sit-public-examinations.html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https://chris-page-gov.github.io/okf-uk-living/explore/ai/families/sit-public-examinations.html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take GCSE or A level exams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exam results and appeals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learner needs to enter, sit or respond to the result of a public examination.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exam centre, awarding organisation and current review or appeal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dataset/sit-public-examinations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Receive school support and outcomes (receive-school-support-and-outcomes)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enclosing-process/receive-school-support-and-outcomes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sit-public-examinations-primary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service-episode/sit-public-examinations-ordinary-source-linked-route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learner needs to enter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entry, reasonable-adjustment, results and review routes for regulated school examinations.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service-step/sit-public-examinations-ordinary-source-linked-route-select-current-jurisdiction-route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sit-public-examinations-primary,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sit public examinations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service-step/sit-public-examinations-ordinary-source-linked-route-follow-current-official-instructions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entry, reasonable-adjustment, results and review routes for regulated school examinations.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sit-public-examinations-primary,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service-episode/sit-public-examinations-exception-or-route-failure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service-step/sit-public-examinations-exception-or-route-failure-resolve-route-boundary-or-failure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sit-public-examinations-primary,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Exam results, what you can do next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https://www.gov.uk/guidance/your-results-what-next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sit-public-examinations-primary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resource/sit-public-examinations-sit-public-examinations-primary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england_public_examination_results_guidance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learners from England qualification results to current review and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award a grade, arrange an exam entry or decide an appeal.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resource/sit-public-examinations-school-years-scotland-handoff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resource/sit-public-examinations-school-years-wales-handoff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resource/sit-public-examinations-school-years-northern-ireland-handoff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school health support — access-school-health;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school exclusion — challenge-school-exclusion;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school SEND support — get-school-send-support;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school safeguarding concern — report-school-safeguarding-concern;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Support a child in care in education — support-child-in-care-education;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it-public-examinations.html" TargetMode="External"/><Relationship Id="rId12" Type="http://schemas.openxmlformats.org/officeDocument/2006/relationships/hyperlink" Target="https://www.gov.uk/guidance/your-results-what-next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 public examinations — governed family record</dc:title>
  <dc:subject>SharePoint and Microsoft 365 Copilot retrieval experiment</dc:subject>
  <dc:creator>OKF Explorer</dc:creator>
  <cp:keywords>OKF, Open Knowledge Format, SharePoint, Microsoft 365 Copilot, sit-public-examinations, take GCSE or A level exams, exam results and appeals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