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Start an apprenticeship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start-apprenticeship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Search and apply for an apprenticeship, then retain the employer and training-provider agreements.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8e0aa9d5a4ff6c51428f92d28634d206d0f6bbc4ab7043e3bb69ad87d372efca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ed05adf269d7c13faa0619f083949c2b2d69552c8bd5e17ce461d8810fccc910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explore/ai/families/start-apprenticeship.html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https://chris-page-gov.github.io/okf-uk-living/explore/ai/families/start-apprenticeship.html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an apprenticeship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apprentice job and training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paid work combined with approved training.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applicable apprenticeship service and understand the employer-provider boundary.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dataset/start-apprenticeship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start-apprenticeship-primary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service-episode/start-apprenticeship-ordinary-source-linked-route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paid work combined with approved training.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Search and apply for an apprenticeship, then retain the employer and training-provider agreements.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service-step/start-apprenticeship-ordinary-source-linked-route-select-current-jurisdiction-route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start-apprenticeship-primary,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start an apprenticeship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service-step/start-apprenticeship-ordinary-source-linked-route-follow-current-official-instructions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Search and apply for an apprenticeship, then retain the employer and training-provider agreements.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start-apprenticeship-primary,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service-episode/start-apprenticeship-exception-or-route-failure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service-step/start-apprenticeship-exception-or-route-failure-resolve-route-boundary-or-failure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start-apprenticeship-primary,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an apprenticeship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https://www.gov.uk/apply-apprenticeship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start-apprenticeship-primary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resource/start-apprenticeship-start-apprenticeship-primary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england_apprenticeship_application_service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applicants to current England apprenticeship vacancies and applications.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an employer, award a place or verify employment terms.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resource/start-apprenticeship-transition-adulthood-scotland-handoff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resource/start-apprenticeship-transition-adulthood-wales-handoff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resource/start-apprenticeship-transition-adulthood-northern-ireland-handoff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careers advice — get-careers-advice;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proof of age or identity — obtain-proof-of-age-or-identity;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a National Insurance number — receive-national-insurance-number;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to vote for the first time — register-to-vote-for-first-time;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first job — start-first-job;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Verify qualifications — verify-qualifications;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art-apprenticeship.html" TargetMode="External"/><Relationship Id="rId12" Type="http://schemas.openxmlformats.org/officeDocument/2006/relationships/hyperlink" Target="https://www.gov.uk/apply-apprenticeship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an apprenticeship — governed family record</dc:title>
  <dc:subject>SharePoint and Microsoft 365 Copilot retrieval experiment</dc:subject>
  <dc:creator>OKF Explorer</dc:creator>
  <cp:keywords>OKF, Open Knowledge Format, SharePoint, Microsoft 365 Copilot, start-apprenticeship, find an apprenticeship, apprentice job and training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