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Start childhood vaccinations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start-childhood-vaccinations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current national vaccination schedule and provider route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a9047385c928268f4df27ebdd63cde929c49ebd30a861d751706b35eb32c54e6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f6a02160061bce26379fed351b29290a7bea5d7f4b7977e4d3210694c386a158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explore/ai/families/start-childhood-vaccinations.html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https://chris-page-gov.github.io/okf-uk-living/explore/ai/families/start-childhood-vaccinations.html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baby vaccination schedule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childhood immunisations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needs current information about vaccines offered to a baby or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accountable health-service schedule and know where individual clinical advice is obtained.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dataset/start-childhood-vaccinations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Start newborn healthcare (start-newborn-healthcare)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enclosing-process/start-newborn-healthcare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start-childhood-vaccinations-primary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service-episode/start-childhood-vaccinations-ordinary-source-linked-route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needs current information about vaccines offered to a baby or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current national vaccination schedule and provider route for a child.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service-step/start-childhood-vaccinations-ordinary-source-linked-route-select-current-jurisdiction-route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start-childhood-vaccinations-primary, birth-newborn-scotland-handoff, birth-newborn-wales-handoff,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start childhood vaccinations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service-step/start-childhood-vaccinations-ordinary-source-linked-route-follow-current-official-instructions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current national vaccination schedule and provider route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start-childhood-vaccinations-primary, birth-newborn-scotland-handoff, birth-newborn-wales-handoff,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service-episode/start-childhood-vaccinations-exception-or-route-failure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service-step/start-childhood-vaccinations-exception-or-route-failure-resolve-route-boundary-or-failure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start-childhood-vaccinations-primary, birth-newborn-scotland-handoff, birth-newborn-wales-handoff,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NHS vaccinations and when to have them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https://www.nhs.uk/vaccinations/nhs-vaccinations-and-when-to-have-them/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start-childhood-vaccinations-primary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resource/start-childhood-vaccinations-start-childhood-vaccinations-primary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england_vaccination_schedule_guidance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Publishes the current England NHS vaccination schedule and route to further vaccine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individual clinical advice, consent, contraindication assessment or another nation's schedule.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resource/start-childhood-vaccinations-birth-newborn-scotland-handoff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resource/start-childhood-vaccinations-birth-newborn-wales-handoff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wales_birth_and_newborn_discovery_handoff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birth, newborn, parenting and family-service material.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resource/start-childhood-vaccinations-birth-newborn-northern-ireland-handoff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neonatal care — access-neonatal-care;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newborn screening — arrange-newborn-screening;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newborn with health services — register-newborn-with-health-services;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tart-childhood-vaccinations.html" TargetMode="External"/><Relationship Id="rId12" Type="http://schemas.openxmlformats.org/officeDocument/2006/relationships/hyperlink" Target="https://www.nhs.uk/vaccinations/nhs-vaccinations-and-when-to-have-them/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 childhood vaccinations — governed family record</dc:title>
  <dc:subject>SharePoint and Microsoft 365 Copilot retrieval experiment</dc:subject>
  <dc:creator>OKF Explorer</dc:creator>
  <cp:keywords>OKF, Open Knowledge Format, SharePoint, Microsoft 365 Copilot, start-childhood-vaccinations, baby vaccination schedule, childhood immunisations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