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Study or volunteer overseas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the programme, safeguarding, entry, health, insurance, funding and emergency arrangements with the responsible institution and destination authorities.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d7ff6bd9cac37e5f08833be681097c1ac71f02b6fb708727eae0775753ec47f3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2edd30b458ac041326afd378faf8f8258072c4da8d24260b6e8e2c102c344bc2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explore/ai/families/study-or-volunteer-overseas.html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https://chris-page-gov.github.io/okf-uk-living/explore/ai/families/study-or-volunteer-overseas.html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study abroad programme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volunteer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overseas placement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learner or volunteer is considering an organised period overseas.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Place the placement within travel and institutional processes without endorsing a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dataset/study-or-volunteer-overseas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service-episode/study-or-volunteer-overseas-ordinary-source-linked-route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learner or volunteer is considering an organised period overseas.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the programme, safeguarding, entry, health, insurance, funding and emergency arrangements with the responsible institution and destination authorities.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service-step/study-or-volunteer-overseas-ordinary-source-linked-route-select-current-jurisdiction-route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study or volunteer overseas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service-step/study-or-volunteer-overseas-ordinary-source-linked-route-follow-current-official-instructions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the programme, safeguarding, entry, health, insurance, funding and emergency arrangements with the responsible institution and destination authorities.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service-episode/study-or-volunteer-overseas-exception-or-route-failure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service-step/study-or-volunteer-overseas-exception-or-route-failure-resolve-route-boundary-or-failure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Turing Scheme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https://www.gov.uk/government/collections/turing-scheme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study-or-volunteer-overseas-primary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resource/study-or-volunteer-overseas-study-or-volunteer-overseas-primary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uk_study_abroad_discovery_handoff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current UK provider-led international-placement funding and guidance, including study, work and some volunteering placements.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independent volunteer route, select a programme, decide entry or guarantee funding.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consular assistance — get-consular-assistance;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help after a serious incident abroad — get-help-after-serious-incident-abroad;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tax, National Insurance, benefits and pensions abroad — manage-tax-ni-benefits-and-pensions-abroad;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emergency travel document — obtain-emergency-travel-document;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Work overseas — work-overseas;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udy-or-volunteer-overseas.html" TargetMode="External"/><Relationship Id="rId12" Type="http://schemas.openxmlformats.org/officeDocument/2006/relationships/hyperlink" Target="https://www.gov.uk/government/collections/turing-sche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or volunteer overseas — governed family record</dc:title>
  <dc:subject>SharePoint and Microsoft 365 Copilot retrieval experiment</dc:subject>
  <dc:creator>OKF Explorer</dc:creator>
  <cp:keywords>OKF, Open Knowledge Format, SharePoint, Microsoft 365 Copilot, study-or-volunteer-overseas, study abroad programme, volunteer abroad, overseas placement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