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Take adoption leave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take-adoption-leave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leave and pay information when a child is placed for adoption or through an applicable parental-order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5409d091b2a400117cb7ac3c949758e88b4ba3e98861fd1dc55f85eef39b38e6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1509fe1e5de076c67709012b8732290d05eaec57879e6bc87f8828413c4d9eca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explore/ai/families/take-adoption-leave.html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https://chris-page-gov.github.io/okf-uk-living/explore/ai/families/take-adoption-leave.html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statutory adoption leave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adoption pay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employee needs to plan leave around an adoption placement or another source-defined qualifying event.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adoption leave, notice, pay and employment-dispute information.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dataset/take-adoption-leave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Adoption, fostering and surrogacy (adoption-fostering-and-surrogacy)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enclosing-process/adoption-fostering-and-surrogacy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take-adoption-leave-primary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take-adoption-leave-primary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take-adoption-leave-primary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service-episode/take-adoption-leave-ordinary-source-linked-route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employee needs to plan leave around an adoption placement or another source-defined qualifying event.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leave and pay information when a child is placed for adoption or through an applicable parental-order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service-step/take-adoption-leave-ordinary-source-linked-route-select-current-jurisdiction-route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take-adoption-leave-primary, before-birth-northern-ireland-handoff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take adoption leave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service-step/take-adoption-leave-ordinary-source-linked-route-follow-current-official-instructions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leave and pay information when a child is placed for adoption or through an applicable parental-order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take-adoption-leave-primary, before-birth-northern-ireland-handoff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service-episode/take-adoption-leave-exception-or-route-failure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service-step/take-adoption-leave-exception-or-route-failure-resolve-route-boundary-or-failure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take-adoption-leave-primary, before-birth-northern-ireland-handoff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Adoption pay and 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https://www.gov.uk/adoption-pay-leave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take-adoption-leave-primary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resource/take-adoption-leave-take-adoption-leave-primary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great_britain_adoption_leave_guidance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employees in Great Britain through current statutory adoption leave and pay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Northern Ireland employment law and case-specific eligibility require their own current route.</w:t>
      </w:r>
    </w:p>
    <w:p>
      <w:pPr>
        <w:pStyle w:val="Heading2"/>
      </w:pPr>
      <w:r>
        <w:t>Northern Ireland: Family, home and community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https://www.nidirect.gov.uk/information-and-services/family-home-and-community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resource/take-adoption-leave-before-birth-northern-ireland-handoff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family, pregnancy, birth and local 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adoption — arrange-adoption;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Become a foster carer — become-a-foster-carer;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Pursue surrogacy parenthood — pursue-surrogacy-parenthood;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take-adoption-leave.html" TargetMode="External"/><Relationship Id="rId12" Type="http://schemas.openxmlformats.org/officeDocument/2006/relationships/hyperlink" Target="https://www.gov.uk/adoption-pay-leave" TargetMode="External"/><Relationship Id="rId13" Type="http://schemas.openxmlformats.org/officeDocument/2006/relationships/hyperlink" Target="https://www.nidirect.gov.uk/information-and-services/family-home-and-commun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Take adoption leave — governed family record</dc:title>
  <dc:subject>SharePoint and Microsoft 365 Copilot retrieval experiment</dc:subject>
  <dc:creator>OKF Explorer</dc:creator>
  <cp:keywords>OKF, Open Knowledge Format, SharePoint, Microsoft 365 Copilot, take-adoption-leave, statutory adoption leave, adoption pay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