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Take paternity or partner leave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take-paternity-or-partner-leave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current notice, leave and pay information for an eligible parent or partner after birth or placement.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258f076b8326c506a4320b32dacba721e2c957fdb1ece92030e632ce7026f96e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2325e57e6b4cd6c5b56a994840ab9946ba39ec1c2debb7c7e92d61f7c82e0d8a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explore/ai/families/take-paternity-or-partner-leave.html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https://chris-page-gov.github.io/okf-uk-living/explore/ai/families/take-paternity-or-partner-leave.html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paternity leave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partner leave after birth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parent or partner needs to plan time away from work around a birth or adoption placement.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current employment route and understand where status or eligibility is decided.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dataset/take-paternity-or-partner-leave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Before birth and starting a family (before-birth-and-starting-family)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life-course-domain/before-birth-and-starting-family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Pregnancy, maternity and workplace support (pregnancy-maternity-and-workplace-support)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enclosing-process/pregnancy-maternity-and-workplace-support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take-paternity-or-partner-leave-primary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take-paternity-or-partner-leave-primary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take-paternity-or-partner-leave-primary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service-episode/take-paternity-or-partner-leave-ordinary-source-linked-route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parent or partner needs to plan time away from work around a birth or adoption placement.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current notice, leave and pay information for an eligible parent or partner after birth or placement.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service-step/take-paternity-or-partner-leave-ordinary-source-linked-route-select-current-jurisdiction-route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take-paternity-or-partner-leave-primary, before-birth-northern-ireland-handoff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take paternity or partner leave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service-step/take-paternity-or-partner-leave-ordinary-source-linked-route-follow-current-official-instructions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current notice, leave and pay information for an eligible parent or partner after birth or placement.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take-paternity-or-partner-leave-primary, before-birth-northern-ireland-handoff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service-episode/take-paternity-or-partner-leave-exception-or-route-failure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service-step/take-paternity-or-partner-leave-exception-or-route-failure-resolve-route-boundary-or-failure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take-paternity-or-partner-leave-primary, before-birth-northern-ireland-handoff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Paternity pay and 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https://www.gov.uk/paternity-pay-leave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Business and Trade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take-paternity-or-partner-leave-primary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resource/take-paternity-or-partner-leave-take-paternity-or-partner-leave-primary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great_britain_paternity_leave_guidance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employees in Great Britain through current statutory paternity leave and pay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Northern Ireland employment law and individual eligibility require their own current route.</w:t>
      </w:r>
    </w:p>
    <w:p>
      <w:pPr>
        <w:pStyle w:val="Heading2"/>
      </w:pPr>
      <w:r>
        <w:t>Northern Ireland: Family, home and community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https://www.nidirect.gov.uk/information-and-services/family-home-and-community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resource/take-paternity-or-partner-leave-before-birth-northern-ireland-handoff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family, pregnancy, birth and local 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fertility and reproductive health — access-fertility-and-reproductive-health;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Maternity Allowance — claim-maternity-allowance;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Healthy Start support — get-healthy-start-support;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pregnancy workplace protection — get-pregnancy-workplace-protection;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maternity care — receive-maternity-care;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antenatal care — start-antenatal-care;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maternity leave — take-maternity-leave;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take-paternity-or-partner-leave.html" TargetMode="External"/><Relationship Id="rId12" Type="http://schemas.openxmlformats.org/officeDocument/2006/relationships/hyperlink" Target="https://www.gov.uk/paternity-pay-leave" TargetMode="External"/><Relationship Id="rId13" Type="http://schemas.openxmlformats.org/officeDocument/2006/relationships/hyperlink" Target="https://www.nidirect.gov.uk/information-and-services/family-home-and-communi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Take paternity or partner leave — governed family record</dc:title>
  <dc:subject>SharePoint and Microsoft 365 Copilot retrieval experiment</dc:subject>
  <dc:creator>OKF Explorer</dc:creator>
  <cp:keywords>OKF, Open Knowledge Format, SharePoint, Microsoft 365 Copilot, take-paternity-or-partner-leave, paternity leave, partner leave after birth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