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Take statutory leave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take-statutory-leave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relevant statutory time-off route and give the employer the current notice or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0aef23cf343c914765534d07b77fbfde5d363f07df5a715af94da9c6db071e3d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cfbfe6b7d66375b1f9c88c6ff81f503d7479fe329c9a366015bd26ce970c276b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explore/ai/families/take-statutory-leave.html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https://chris-page-gov.github.io/okf-uk-living/explore/ai/families/take-statutory-leave.html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holiday entitlement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time off work rights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worker needs annual leave or another statutory period away from work.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leave types, employer procedure and dispute routes.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dataset/take-statutory-leave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Employment (employment)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employment terms, pay and leave (establish-employment-terms-pay-and-leave)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enclosing-process/establish-employment-terms-pay-and-leave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take-statutory-leave-primary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take-statutory-leave-primary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take-statutory-leave-primary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service-episode/take-statutory-leave-ordinary-source-linked-route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worker needs annual leave or another statutory period away from work.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relevant statutory time-off route and give the employer the current notice or evidence.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service-step/take-statutory-leave-ordinary-source-linked-route-select-current-jurisdiction-route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take-statutory-leave-primary, employment-northern-ireland-handoff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take statutory leave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service-step/take-statutory-leave-ordinary-source-linked-route-follow-current-official-instructions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relevant statutory time-off route and give the employer the current notice or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take-statutory-leave-primary, employment-northern-ireland-handoff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service-episode/take-statutory-leave-exception-or-route-failure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service-step/take-statutory-leave-exception-or-route-failure-resolve-route-boundary-or-failure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take-statutory-leave-primary, employment-northern-ireland-handoff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Holidays and time 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https://www.gov.uk/browse/working/time-off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take-statutory-leave-primary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resource/take-statutory-leave-take-statutory-leave-primary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great_britain_leave_discovery_guidance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workers to current Great Britain holiday and time-off rights.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entitlement or decide whether an absence is protected.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resource/take-statutory-leave-employment-northern-ireland-handoff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northern_ireland_employment_discovery_handoff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rights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Great Britain employment guidance does not establish Northern Ireland law or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employment status — check-employment-status;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Statutory Sick Pay — get-statutory-sick-pay;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Join a workplace pension — join-workplace-pension;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PAYE and National Insurance — pay-paye-and-national-insurance;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the National Minimum Wage — receive-national-minimum-wage;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written employment particulars — receive-written-employment-particulars;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parental leave — take-parental-leave;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take-statutory-leave.html" TargetMode="External"/><Relationship Id="rId12" Type="http://schemas.openxmlformats.org/officeDocument/2006/relationships/hyperlink" Target="https://www.gov.uk/browse/working/time-off" TargetMode="External"/><Relationship Id="rId13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Take statutory leave — governed family record</dc:title>
  <dc:subject>SharePoint and Microsoft 365 Copilot retrieval experiment</dc:subject>
  <dc:creator>OKF Explorer</dc:creator>
  <cp:keywords>OKF, Open Knowledge Format, SharePoint, Microsoft 365 Copilot, take-statutory-leave, holiday entitlement, time off work rights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